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ascii="Times New Roman"/>
          <w:sz w:val="9"/>
        </w:rPr>
      </w:pPr>
    </w:p>
    <w:p>
      <w:pPr>
        <w:spacing w:before="50"/>
        <w:ind w:left="2745"/>
        <w:rPr>
          <w:b/>
          <w:sz w:val="36"/>
        </w:rPr>
      </w:pPr>
      <w:r>
        <w:rPr>
          <w:b/>
          <w:color w:val="C00000"/>
          <w:sz w:val="36"/>
        </w:rPr>
        <w:t>环形跑道问题练习题</w:t>
      </w:r>
    </w:p>
    <w:p>
      <w:pPr>
        <w:pStyle w:val="5"/>
        <w:spacing w:before="4"/>
        <w:rPr>
          <w:b/>
          <w:sz w:val="26"/>
        </w:rPr>
      </w:pPr>
    </w:p>
    <w:p>
      <w:pPr>
        <w:pStyle w:val="2"/>
      </w:pPr>
      <w:r>
        <w:rPr>
          <w:color w:val="E26C09"/>
        </w:rPr>
        <w:t>一． 夯实基础：</w:t>
      </w:r>
    </w:p>
    <w:p>
      <w:pPr>
        <w:pStyle w:val="11"/>
        <w:numPr>
          <w:ilvl w:val="0"/>
          <w:numId w:val="1"/>
        </w:numPr>
        <w:tabs>
          <w:tab w:val="left" w:pos="581"/>
        </w:tabs>
        <w:spacing w:before="145" w:line="278" w:lineRule="auto"/>
        <w:rPr>
          <w:sz w:val="21"/>
        </w:rPr>
      </w:pPr>
      <w:r>
        <w:rPr>
          <w:spacing w:val="-6"/>
          <w:sz w:val="21"/>
        </w:rPr>
        <w:t xml:space="preserve">一个圆形操场跑道的周长是 </w:t>
      </w:r>
      <w:r>
        <w:rPr>
          <w:sz w:val="21"/>
        </w:rPr>
        <w:t>500</w:t>
      </w:r>
      <w:r>
        <w:rPr>
          <w:spacing w:val="-19"/>
          <w:sz w:val="21"/>
        </w:rPr>
        <w:t xml:space="preserve"> 米，两个学生同时同地背向而行．黄莺每分钟走 </w:t>
      </w:r>
      <w:r>
        <w:rPr>
          <w:sz w:val="21"/>
        </w:rPr>
        <w:t>66</w:t>
      </w:r>
      <w:r>
        <w:rPr>
          <w:spacing w:val="-16"/>
          <w:sz w:val="21"/>
        </w:rPr>
        <w:t xml:space="preserve"> 米， </w:t>
      </w:r>
      <w:r>
        <w:rPr>
          <w:spacing w:val="-14"/>
          <w:sz w:val="21"/>
        </w:rPr>
        <w:t xml:space="preserve">麻雀每分钟走 </w:t>
      </w:r>
      <w:r>
        <w:rPr>
          <w:sz w:val="21"/>
        </w:rPr>
        <w:t>59</w:t>
      </w:r>
      <w:r>
        <w:rPr>
          <w:spacing w:val="-9"/>
          <w:sz w:val="21"/>
        </w:rPr>
        <w:t xml:space="preserve"> 米．经过几分钟才能相遇?</w:t>
      </w:r>
    </w:p>
    <w:p>
      <w:pPr>
        <w:pStyle w:val="5"/>
        <w:rPr>
          <w:sz w:val="20"/>
        </w:rPr>
      </w:pPr>
    </w:p>
    <w:p>
      <w:pPr>
        <w:pStyle w:val="5"/>
        <w:rPr>
          <w:sz w:val="20"/>
        </w:rPr>
      </w:pPr>
    </w:p>
    <w:p>
      <w:pPr>
        <w:pStyle w:val="5"/>
        <w:rPr>
          <w:sz w:val="20"/>
        </w:rPr>
      </w:pPr>
    </w:p>
    <w:p>
      <w:pPr>
        <w:pStyle w:val="5"/>
        <w:rPr>
          <w:sz w:val="20"/>
        </w:rPr>
      </w:pPr>
      <w:bookmarkStart w:id="0" w:name="_GoBack"/>
      <w:bookmarkEnd w:id="0"/>
    </w:p>
    <w:p>
      <w:pPr>
        <w:pStyle w:val="5"/>
        <w:rPr>
          <w:sz w:val="20"/>
        </w:rPr>
      </w:pPr>
    </w:p>
    <w:p>
      <w:pPr>
        <w:pStyle w:val="5"/>
        <w:rPr>
          <w:sz w:val="20"/>
        </w:rPr>
      </w:pPr>
    </w:p>
    <w:p>
      <w:pPr>
        <w:pStyle w:val="11"/>
        <w:numPr>
          <w:ilvl w:val="0"/>
          <w:numId w:val="1"/>
        </w:numPr>
        <w:tabs>
          <w:tab w:val="left" w:pos="581"/>
        </w:tabs>
        <w:spacing w:before="138" w:line="278" w:lineRule="auto"/>
        <w:rPr>
          <w:sz w:val="21"/>
        </w:rPr>
      </w:pPr>
      <w:r>
        <w:rPr>
          <w:spacing w:val="-9"/>
          <w:sz w:val="21"/>
        </w:rPr>
        <w:t xml:space="preserve">一条环形跑道长 </w:t>
      </w:r>
      <w:r>
        <w:rPr>
          <w:sz w:val="21"/>
        </w:rPr>
        <w:t>400</w:t>
      </w:r>
      <w:r>
        <w:rPr>
          <w:spacing w:val="-13"/>
          <w:sz w:val="21"/>
        </w:rPr>
        <w:t xml:space="preserve"> 米，甲骑自行车每分钟骑 </w:t>
      </w:r>
      <w:r>
        <w:rPr>
          <w:sz w:val="21"/>
        </w:rPr>
        <w:t>450</w:t>
      </w:r>
      <w:r>
        <w:rPr>
          <w:spacing w:val="-14"/>
          <w:sz w:val="21"/>
        </w:rPr>
        <w:t xml:space="preserve"> 米，乙跑步每分钟 </w:t>
      </w:r>
      <w:r>
        <w:rPr>
          <w:sz w:val="21"/>
        </w:rPr>
        <w:t>250</w:t>
      </w:r>
      <w:r>
        <w:rPr>
          <w:spacing w:val="-11"/>
          <w:sz w:val="21"/>
        </w:rPr>
        <w:t xml:space="preserve"> 米，两人同时</w:t>
      </w:r>
      <w:r>
        <w:rPr>
          <w:spacing w:val="-6"/>
          <w:sz w:val="21"/>
        </w:rPr>
        <w:t>从同地同向出发，经过多少分钟两人相遇？</w: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7"/>
        <w:rPr>
          <w:sz w:val="27"/>
        </w:rPr>
      </w:pPr>
    </w:p>
    <w:p>
      <w:pPr>
        <w:pStyle w:val="11"/>
        <w:numPr>
          <w:ilvl w:val="0"/>
          <w:numId w:val="1"/>
        </w:numPr>
        <w:tabs>
          <w:tab w:val="left" w:pos="619"/>
        </w:tabs>
        <w:spacing w:line="278" w:lineRule="auto"/>
        <w:ind w:left="534" w:hanging="314"/>
        <w:jc w:val="both"/>
        <w:rPr>
          <w:sz w:val="21"/>
        </w:rPr>
      </w:pPr>
      <w:r>
        <w:rPr>
          <w:spacing w:val="-7"/>
          <w:sz w:val="21"/>
        </w:rPr>
        <w:t xml:space="preserve">两名运动员在湖的周围环形道上练习长跑．甲每分钟跑 </w:t>
      </w:r>
      <w:r>
        <w:rPr>
          <w:sz w:val="21"/>
        </w:rPr>
        <w:t>250</w:t>
      </w:r>
      <w:r>
        <w:rPr>
          <w:spacing w:val="-15"/>
          <w:sz w:val="21"/>
        </w:rPr>
        <w:t xml:space="preserve"> 米，乙每分钟跑 </w:t>
      </w:r>
      <w:r>
        <w:rPr>
          <w:sz w:val="21"/>
        </w:rPr>
        <w:t>200</w:t>
      </w:r>
      <w:r>
        <w:rPr>
          <w:spacing w:val="-19"/>
          <w:sz w:val="21"/>
        </w:rPr>
        <w:t xml:space="preserve"> 米，两</w:t>
      </w:r>
      <w:r>
        <w:rPr>
          <w:spacing w:val="-13"/>
          <w:sz w:val="21"/>
        </w:rPr>
        <w:t xml:space="preserve">人同时同地同向出发，经过 </w:t>
      </w:r>
      <w:r>
        <w:rPr>
          <w:sz w:val="21"/>
        </w:rPr>
        <w:t>45</w:t>
      </w:r>
      <w:r>
        <w:rPr>
          <w:spacing w:val="-12"/>
          <w:sz w:val="21"/>
        </w:rPr>
        <w:t xml:space="preserve"> 分钟甲追上乙；如果两人同时同地反向出发，经过多少分</w:t>
      </w:r>
      <w:r>
        <w:rPr>
          <w:spacing w:val="-6"/>
          <w:sz w:val="21"/>
        </w:rPr>
        <w:t>钟两人相遇？</w: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5"/>
        <w:rPr>
          <w:sz w:val="27"/>
        </w:rPr>
      </w:pPr>
    </w:p>
    <w:p>
      <w:pPr>
        <w:pStyle w:val="11"/>
        <w:numPr>
          <w:ilvl w:val="0"/>
          <w:numId w:val="1"/>
        </w:numPr>
        <w:tabs>
          <w:tab w:val="left" w:pos="538"/>
        </w:tabs>
        <w:spacing w:line="278" w:lineRule="auto"/>
        <w:ind w:left="534" w:hanging="314"/>
        <w:rPr>
          <w:sz w:val="21"/>
        </w:rPr>
      </w:pPr>
      <w:r>
        <w:rPr>
          <w:spacing w:val="-8"/>
          <w:sz w:val="21"/>
        </w:rPr>
        <w:t xml:space="preserve">一条环形跑道长 </w:t>
      </w:r>
      <w:r>
        <w:rPr>
          <w:sz w:val="21"/>
        </w:rPr>
        <w:t>400</w:t>
      </w:r>
      <w:r>
        <w:rPr>
          <w:spacing w:val="-15"/>
          <w:sz w:val="21"/>
        </w:rPr>
        <w:t xml:space="preserve"> 米，小青小琴两人在起点同时同向出发，</w:t>
      </w:r>
      <w:r>
        <w:rPr>
          <w:spacing w:val="-38"/>
          <w:sz w:val="21"/>
        </w:rPr>
        <w:t>8</w:t>
      </w:r>
      <w:r>
        <w:rPr>
          <w:spacing w:val="-8"/>
          <w:sz w:val="21"/>
        </w:rPr>
        <w:t xml:space="preserve"> 分钟后两人第一次相遇， </w:t>
      </w:r>
      <w:r>
        <w:rPr>
          <w:spacing w:val="-11"/>
          <w:sz w:val="21"/>
        </w:rPr>
        <w:t xml:space="preserve">已知小青每分钟跑 </w:t>
      </w:r>
      <w:r>
        <w:rPr>
          <w:sz w:val="21"/>
        </w:rPr>
        <w:t>260</w:t>
      </w:r>
      <w:r>
        <w:rPr>
          <w:spacing w:val="-9"/>
          <w:sz w:val="21"/>
        </w:rPr>
        <w:t xml:space="preserve"> 米</w:t>
      </w:r>
      <w:r>
        <w:rPr>
          <w:spacing w:val="-9"/>
          <w:sz w:val="21"/>
        </w:rPr>
        <w:drawing>
          <wp:inline distT="0" distB="0" distL="0" distR="0">
            <wp:extent cx="22860" cy="1270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12700"/>
                    </a:xfrm>
                    <a:prstGeom prst="rect">
                      <a:avLst/>
                    </a:prstGeom>
                  </pic:spPr>
                </pic:pic>
              </a:graphicData>
            </a:graphic>
          </wp:inline>
        </w:drawing>
      </w:r>
      <w:r>
        <w:rPr>
          <w:spacing w:val="-9"/>
          <w:sz w:val="21"/>
        </w:rPr>
        <w:t>，请问小琴速度是多少？</w: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1"/>
        <w:rPr>
          <w:sz w:val="26"/>
        </w:rPr>
      </w:pPr>
    </w:p>
    <w:p>
      <w:pPr>
        <w:pStyle w:val="11"/>
        <w:numPr>
          <w:ilvl w:val="0"/>
          <w:numId w:val="1"/>
        </w:numPr>
        <w:tabs>
          <w:tab w:val="left" w:pos="538"/>
        </w:tabs>
        <w:spacing w:before="1"/>
        <w:ind w:left="537" w:right="0" w:hanging="317"/>
        <w:rPr>
          <w:sz w:val="21"/>
        </w:rPr>
      </w:pPr>
      <w:r>
        <w:rPr>
          <w:spacing w:val="-3"/>
          <w:sz w:val="21"/>
        </w:rPr>
        <w:t xml:space="preserve">周老师和王老师沿着学校的环形林荫道散步，王老师每分钟走 </w:t>
      </w:r>
      <w:r>
        <w:rPr>
          <w:sz w:val="21"/>
        </w:rPr>
        <w:t>55</w:t>
      </w:r>
      <w:r>
        <w:rPr>
          <w:spacing w:val="-1"/>
          <w:sz w:val="21"/>
        </w:rPr>
        <w:t xml:space="preserve"> 米，周老师每分钟走</w:t>
      </w:r>
    </w:p>
    <w:p>
      <w:pPr>
        <w:pStyle w:val="5"/>
        <w:tabs>
          <w:tab w:val="left" w:pos="2426"/>
        </w:tabs>
        <w:spacing w:before="43" w:line="278" w:lineRule="auto"/>
        <w:ind w:left="534" w:right="313"/>
      </w:pPr>
      <w:r>
        <w:t>65</w:t>
      </w:r>
      <w:r>
        <w:rPr>
          <w:spacing w:val="-33"/>
        </w:rPr>
        <w:t xml:space="preserve"> </w:t>
      </w:r>
      <w:r>
        <w:t>米</w:t>
      </w:r>
      <w:r>
        <w:rPr>
          <w:spacing w:val="-3"/>
        </w:rPr>
        <w:t>。</w:t>
      </w:r>
      <w:r>
        <w:t>已</w:t>
      </w:r>
      <w:r>
        <w:rPr>
          <w:spacing w:val="-3"/>
        </w:rPr>
        <w:t>知</w:t>
      </w:r>
      <w:r>
        <w:t>林</w:t>
      </w:r>
      <w:r>
        <w:rPr>
          <w:spacing w:val="-3"/>
        </w:rPr>
        <w:t>荫</w:t>
      </w:r>
      <w:r>
        <w:t>道</w:t>
      </w:r>
      <w:r>
        <w:rPr>
          <w:spacing w:val="-3"/>
        </w:rPr>
        <w:t>周</w:t>
      </w:r>
      <w:r>
        <w:t>长是</w:t>
      </w:r>
      <w:r>
        <w:rPr>
          <w:spacing w:val="-35"/>
        </w:rPr>
        <w:t xml:space="preserve"> </w:t>
      </w:r>
      <w:r>
        <w:t>480</w:t>
      </w:r>
      <w:r>
        <w:rPr>
          <w:spacing w:val="-33"/>
        </w:rPr>
        <w:t xml:space="preserve"> </w:t>
      </w:r>
      <w:r>
        <w:rPr>
          <w:spacing w:val="-3"/>
        </w:rPr>
        <w:t>米</w:t>
      </w:r>
      <w:r>
        <w:t>，</w:t>
      </w:r>
      <w:r>
        <w:rPr>
          <w:spacing w:val="-3"/>
        </w:rPr>
        <w:t>他</w:t>
      </w:r>
      <w:r>
        <w:t>们</w:t>
      </w:r>
      <w:r>
        <w:rPr>
          <w:spacing w:val="-3"/>
        </w:rPr>
        <w:t>从</w:t>
      </w:r>
      <w:r>
        <w:t>同</w:t>
      </w:r>
      <w:r>
        <w:rPr>
          <w:spacing w:val="-3"/>
        </w:rPr>
        <w:t>一</w:t>
      </w:r>
      <w:r>
        <w:t>地</w:t>
      </w:r>
      <w:r>
        <w:rPr>
          <w:spacing w:val="-3"/>
        </w:rPr>
        <w:t>点</w:t>
      </w:r>
      <w:r>
        <w:t>同时</w:t>
      </w:r>
      <w:r>
        <w:rPr>
          <w:spacing w:val="-3"/>
        </w:rPr>
        <w:t>背</w:t>
      </w:r>
      <w:r>
        <w:t>向</w:t>
      </w:r>
      <w:r>
        <w:rPr>
          <w:spacing w:val="-3"/>
        </w:rPr>
        <w:t>而</w:t>
      </w:r>
      <w:r>
        <w:t>行</w:t>
      </w:r>
      <w:r>
        <w:rPr>
          <w:spacing w:val="-3"/>
        </w:rPr>
        <w:t>。</w:t>
      </w:r>
      <w:r>
        <w:t>在</w:t>
      </w:r>
      <w:r>
        <w:rPr>
          <w:spacing w:val="-3"/>
        </w:rPr>
        <w:t>他</w:t>
      </w:r>
      <w:r>
        <w:t>们第</w:t>
      </w:r>
      <w:r>
        <w:rPr>
          <w:spacing w:val="-35"/>
        </w:rPr>
        <w:t xml:space="preserve"> </w:t>
      </w:r>
      <w:r>
        <w:t>10</w:t>
      </w:r>
      <w:r>
        <w:rPr>
          <w:spacing w:val="-32"/>
        </w:rPr>
        <w:t xml:space="preserve"> </w:t>
      </w:r>
      <w:r>
        <w:t>次</w:t>
      </w:r>
      <w:r>
        <w:rPr>
          <w:spacing w:val="-3"/>
        </w:rPr>
        <w:t>相</w:t>
      </w:r>
      <w:r>
        <w:t>遇后，</w:t>
      </w:r>
      <w:r>
        <w:rPr>
          <w:spacing w:val="-3"/>
        </w:rPr>
        <w:t>王</w:t>
      </w:r>
      <w:r>
        <w:t>老</w:t>
      </w:r>
      <w:r>
        <w:rPr>
          <w:spacing w:val="-3"/>
        </w:rPr>
        <w:t>师</w:t>
      </w:r>
      <w:r>
        <w:t>再</w:t>
      </w:r>
      <w:r>
        <w:rPr>
          <w:spacing w:val="-3"/>
        </w:rPr>
        <w:t>走</w:t>
      </w:r>
      <w:r>
        <w:rPr>
          <w:spacing w:val="-3"/>
          <w:u w:val="single"/>
        </w:rPr>
        <w:t xml:space="preserve"> </w:t>
      </w:r>
      <w:r>
        <w:rPr>
          <w:spacing w:val="-3"/>
          <w:u w:val="single"/>
        </w:rPr>
        <w:tab/>
      </w:r>
      <w:r>
        <w:t>米</w:t>
      </w:r>
      <w:r>
        <w:rPr>
          <w:spacing w:val="-3"/>
        </w:rPr>
        <w:t>就</w:t>
      </w:r>
      <w:r>
        <w:t>回到</w:t>
      </w:r>
      <w:r>
        <w:rPr>
          <w:spacing w:val="-3"/>
        </w:rPr>
        <w:t>出</w:t>
      </w:r>
      <w:r>
        <w:t>发</w:t>
      </w:r>
      <w:r>
        <w:rPr>
          <w:spacing w:val="-3"/>
        </w:rPr>
        <w:t>点</w:t>
      </w:r>
      <w:r>
        <w:t>。</w:t>
      </w:r>
    </w:p>
    <w:p>
      <w:pPr>
        <w:spacing w:line="278" w:lineRule="auto"/>
        <w:sectPr>
          <w:headerReference r:id="rId5" w:type="first"/>
          <w:footerReference r:id="rId8" w:type="first"/>
          <w:headerReference r:id="rId3" w:type="default"/>
          <w:footerReference r:id="rId6" w:type="default"/>
          <w:headerReference r:id="rId4" w:type="even"/>
          <w:footerReference r:id="rId7" w:type="even"/>
          <w:type w:val="continuous"/>
          <w:pgSz w:w="11910" w:h="16840"/>
          <w:pgMar w:top="1360" w:right="1480" w:bottom="1540" w:left="1580" w:header="863" w:footer="1357" w:gutter="0"/>
          <w:pgNumType w:start="1"/>
          <w:cols w:space="720" w:num="1"/>
        </w:sectPr>
      </w:pPr>
    </w:p>
    <w:p>
      <w:pPr>
        <w:pStyle w:val="5"/>
        <w:rPr>
          <w:sz w:val="20"/>
        </w:rPr>
      </w:pPr>
    </w:p>
    <w:p>
      <w:pPr>
        <w:pStyle w:val="5"/>
        <w:rPr>
          <w:sz w:val="20"/>
        </w:rPr>
      </w:pPr>
    </w:p>
    <w:p>
      <w:pPr>
        <w:pStyle w:val="5"/>
        <w:spacing w:before="11"/>
        <w:rPr>
          <w:sz w:val="15"/>
        </w:rPr>
      </w:pPr>
    </w:p>
    <w:p>
      <w:pPr>
        <w:tabs>
          <w:tab w:val="left" w:pos="851"/>
        </w:tabs>
        <w:ind w:left="220"/>
        <w:rPr>
          <w:b/>
          <w:sz w:val="21"/>
        </w:rPr>
      </w:pPr>
      <w:r>
        <w:rPr>
          <w:b/>
          <w:color w:val="30849B"/>
          <w:sz w:val="21"/>
        </w:rPr>
        <w:t>二．</w:t>
      </w:r>
      <w:r>
        <w:rPr>
          <w:b/>
          <w:color w:val="30849B"/>
          <w:sz w:val="21"/>
        </w:rPr>
        <w:tab/>
      </w:r>
      <w:r>
        <w:rPr>
          <w:b/>
          <w:color w:val="30849B"/>
          <w:sz w:val="21"/>
        </w:rPr>
        <w:t>拓展提高：</w:t>
      </w:r>
    </w:p>
    <w:p>
      <w:pPr>
        <w:pStyle w:val="5"/>
        <w:spacing w:before="9"/>
        <w:rPr>
          <w:b/>
          <w:sz w:val="27"/>
        </w:rPr>
      </w:pPr>
    </w:p>
    <w:p>
      <w:pPr>
        <w:pStyle w:val="11"/>
        <w:numPr>
          <w:ilvl w:val="0"/>
          <w:numId w:val="1"/>
        </w:numPr>
        <w:tabs>
          <w:tab w:val="left" w:pos="538"/>
        </w:tabs>
        <w:spacing w:line="278" w:lineRule="auto"/>
        <w:ind w:left="534" w:hanging="314"/>
        <w:rPr>
          <w:sz w:val="21"/>
        </w:rPr>
      </w:pPr>
      <w:r>
        <w:rPr>
          <w:spacing w:val="1"/>
          <w:sz w:val="21"/>
        </w:rPr>
        <w:t xml:space="preserve">在 </w:t>
      </w:r>
      <w:r>
        <w:rPr>
          <w:sz w:val="21"/>
        </w:rPr>
        <w:t>400</w:t>
      </w:r>
      <w:r>
        <w:rPr>
          <w:spacing w:val="-3"/>
          <w:sz w:val="21"/>
        </w:rPr>
        <w:t xml:space="preserve"> 米的环行跑道上，</w:t>
      </w:r>
      <w:r>
        <w:rPr>
          <w:spacing w:val="-11"/>
          <w:sz w:val="21"/>
        </w:rPr>
        <w:t>A，B</w:t>
      </w:r>
      <w:r>
        <w:rPr>
          <w:sz w:val="21"/>
        </w:rPr>
        <w:t xml:space="preserve"> 两点相距 100</w:t>
      </w:r>
      <w:r>
        <w:rPr>
          <w:spacing w:val="-6"/>
          <w:sz w:val="21"/>
        </w:rPr>
        <w:t xml:space="preserve"> 米。甲、乙两人分别从 </w:t>
      </w:r>
      <w:r>
        <w:rPr>
          <w:spacing w:val="-8"/>
          <w:sz w:val="21"/>
        </w:rPr>
        <w:t>A，B</w:t>
      </w:r>
      <w:r>
        <w:rPr>
          <w:spacing w:val="-1"/>
          <w:sz w:val="21"/>
        </w:rPr>
        <w:t xml:space="preserve"> 两点同时出</w:t>
      </w:r>
      <w:r>
        <w:rPr>
          <w:spacing w:val="-8"/>
          <w:sz w:val="21"/>
        </w:rPr>
        <w:t xml:space="preserve">发，按逆时针方向跑步。甲甲每秒跑 </w:t>
      </w:r>
      <w:r>
        <w:rPr>
          <w:sz w:val="21"/>
        </w:rPr>
        <w:t>5</w:t>
      </w:r>
      <w:r>
        <w:rPr>
          <w:spacing w:val="-4"/>
          <w:sz w:val="21"/>
        </w:rPr>
        <w:t xml:space="preserve"> 米，乙每秒跑 </w:t>
      </w:r>
      <w:r>
        <w:rPr>
          <w:sz w:val="21"/>
        </w:rPr>
        <w:t>4</w:t>
      </w:r>
      <w:r>
        <w:rPr>
          <w:spacing w:val="-4"/>
          <w:sz w:val="21"/>
        </w:rPr>
        <w:t xml:space="preserve"> 米，每人每跑 </w:t>
      </w:r>
      <w:r>
        <w:rPr>
          <w:sz w:val="21"/>
        </w:rPr>
        <w:t>100</w:t>
      </w:r>
      <w:r>
        <w:rPr>
          <w:spacing w:val="-5"/>
          <w:sz w:val="21"/>
        </w:rPr>
        <w:t xml:space="preserve"> 米，都要停</w:t>
      </w:r>
    </w:p>
    <w:p>
      <w:pPr>
        <w:pStyle w:val="5"/>
        <w:spacing w:line="269" w:lineRule="exact"/>
        <w:ind w:left="534"/>
      </w:pPr>
      <w:r>
        <w:t>10 秒钟。那么甲追上乙需要时间是多少秒？</w: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7"/>
        <w:rPr>
          <w:sz w:val="29"/>
        </w:rPr>
      </w:pPr>
      <w:r>
        <w:rPr>
          <w:sz w:val="29"/>
        </w:rPr>
        <w:drawing>
          <wp:inline distT="0" distB="0" distL="0" distR="0">
            <wp:extent cx="17780" cy="1397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0" cy="13970"/>
                    </a:xfrm>
                    <a:prstGeom prst="rect">
                      <a:avLst/>
                    </a:prstGeom>
                  </pic:spPr>
                </pic:pic>
              </a:graphicData>
            </a:graphic>
          </wp:inline>
        </w:drawing>
      </w:r>
    </w:p>
    <w:p>
      <w:pPr>
        <w:pStyle w:val="11"/>
        <w:numPr>
          <w:ilvl w:val="0"/>
          <w:numId w:val="1"/>
        </w:numPr>
        <w:tabs>
          <w:tab w:val="left" w:pos="538"/>
        </w:tabs>
        <w:spacing w:line="278" w:lineRule="auto"/>
        <w:ind w:left="534" w:hanging="314"/>
        <w:rPr>
          <w:sz w:val="21"/>
        </w:rPr>
      </w:pPr>
      <w:r>
        <w:rPr>
          <w:spacing w:val="-12"/>
          <w:sz w:val="21"/>
        </w:rPr>
        <w:t xml:space="preserve">琳琳在 </w:t>
      </w:r>
      <w:r>
        <w:rPr>
          <w:sz w:val="21"/>
        </w:rPr>
        <w:t>450</w:t>
      </w:r>
      <w:r>
        <w:rPr>
          <w:spacing w:val="-9"/>
          <w:sz w:val="21"/>
        </w:rPr>
        <w:t xml:space="preserve"> 米长的环形跑道上跑一圈，已知她前一半时间每秒跑 </w:t>
      </w:r>
      <w:r>
        <w:rPr>
          <w:sz w:val="21"/>
        </w:rPr>
        <w:t>5</w:t>
      </w:r>
      <w:r>
        <w:rPr>
          <w:spacing w:val="-8"/>
          <w:sz w:val="21"/>
        </w:rPr>
        <w:t xml:space="preserve"> 米，后一半时间每秒</w:t>
      </w:r>
      <w:r>
        <w:rPr>
          <w:spacing w:val="-31"/>
          <w:sz w:val="21"/>
        </w:rPr>
        <w:t xml:space="preserve">跑 </w:t>
      </w:r>
      <w:r>
        <w:rPr>
          <w:sz w:val="21"/>
        </w:rPr>
        <w:t>4</w:t>
      </w:r>
      <w:r>
        <w:rPr>
          <w:spacing w:val="-9"/>
          <w:sz w:val="21"/>
        </w:rPr>
        <w:t xml:space="preserve"> 米，那么她的后一半路程跑了多少秒？</w: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7"/>
        <w:rPr>
          <w:sz w:val="27"/>
        </w:rPr>
      </w:pPr>
    </w:p>
    <w:p>
      <w:pPr>
        <w:pStyle w:val="11"/>
        <w:numPr>
          <w:ilvl w:val="0"/>
          <w:numId w:val="1"/>
        </w:numPr>
        <w:tabs>
          <w:tab w:val="left" w:pos="538"/>
        </w:tabs>
        <w:spacing w:line="278" w:lineRule="auto"/>
        <w:ind w:left="534" w:hanging="314"/>
        <w:jc w:val="both"/>
        <w:rPr>
          <w:sz w:val="21"/>
        </w:rPr>
      </w:pPr>
      <w:r>
        <w:drawing>
          <wp:anchor distT="0" distB="0" distL="0" distR="0" simplePos="0" relativeHeight="251643904" behindDoc="0" locked="0" layoutInCell="1" allowOverlap="1">
            <wp:simplePos x="0" y="0"/>
            <wp:positionH relativeFrom="page">
              <wp:posOffset>3160395</wp:posOffset>
            </wp:positionH>
            <wp:positionV relativeFrom="paragraph">
              <wp:posOffset>657860</wp:posOffset>
            </wp:positionV>
            <wp:extent cx="1257300" cy="1228725"/>
            <wp:effectExtent l="0" t="0" r="0" b="0"/>
            <wp:wrapTopAndBottom/>
            <wp:docPr id="5" name="image2.pn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257299" cy="1228725"/>
                    </a:xfrm>
                    <a:prstGeom prst="rect">
                      <a:avLst/>
                    </a:prstGeom>
                  </pic:spPr>
                </pic:pic>
              </a:graphicData>
            </a:graphic>
          </wp:anchor>
        </w:drawing>
      </w:r>
      <w:r>
        <w:rPr>
          <w:spacing w:val="-6"/>
          <w:sz w:val="21"/>
        </w:rPr>
        <w:t xml:space="preserve">下图中有两个圆只有一个公共点 </w:t>
      </w:r>
      <w:r>
        <w:rPr>
          <w:sz w:val="21"/>
        </w:rPr>
        <w:t>A</w:t>
      </w:r>
      <w:r>
        <w:rPr>
          <w:spacing w:val="-8"/>
          <w:sz w:val="21"/>
        </w:rPr>
        <w:t xml:space="preserve">，大圆直径 </w:t>
      </w:r>
      <w:r>
        <w:rPr>
          <w:sz w:val="21"/>
        </w:rPr>
        <w:t>48</w:t>
      </w:r>
      <w:r>
        <w:rPr>
          <w:spacing w:val="-11"/>
          <w:sz w:val="21"/>
        </w:rPr>
        <w:t xml:space="preserve"> 厘米，小圆直径 </w:t>
      </w:r>
      <w:r>
        <w:rPr>
          <w:sz w:val="21"/>
        </w:rPr>
        <w:t>30</w:t>
      </w:r>
      <w:r>
        <w:rPr>
          <w:spacing w:val="-7"/>
          <w:sz w:val="21"/>
        </w:rPr>
        <w:t xml:space="preserve"> 厘米。两只甲虫同</w:t>
      </w:r>
      <w:r>
        <w:rPr>
          <w:spacing w:val="-15"/>
          <w:sz w:val="21"/>
        </w:rPr>
        <w:t xml:space="preserve">时从 </w:t>
      </w:r>
      <w:r>
        <w:rPr>
          <w:sz w:val="21"/>
        </w:rPr>
        <w:t>A</w:t>
      </w:r>
      <w:r>
        <w:rPr>
          <w:spacing w:val="-7"/>
          <w:sz w:val="21"/>
        </w:rPr>
        <w:t xml:space="preserve"> 点出发，按箭头所指的方向以相同速度分别沿两个圆爬行。问：当小圆上甲虫爬</w:t>
      </w:r>
      <w:r>
        <w:rPr>
          <w:spacing w:val="-5"/>
          <w:sz w:val="21"/>
        </w:rPr>
        <w:t>了几圈时，两只甲虫首次相距最远？</w:t>
      </w:r>
    </w:p>
    <w:p>
      <w:pPr>
        <w:pStyle w:val="5"/>
        <w:rPr>
          <w:sz w:val="20"/>
        </w:rPr>
      </w:pPr>
    </w:p>
    <w:p>
      <w:pPr>
        <w:pStyle w:val="5"/>
        <w:rPr>
          <w:sz w:val="20"/>
        </w:rPr>
      </w:pPr>
    </w:p>
    <w:p>
      <w:pPr>
        <w:pStyle w:val="5"/>
        <w:rPr>
          <w:sz w:val="20"/>
        </w:rPr>
      </w:pPr>
    </w:p>
    <w:p>
      <w:pPr>
        <w:pStyle w:val="5"/>
        <w:rPr>
          <w:sz w:val="20"/>
        </w:rPr>
      </w:pPr>
      <w:r>
        <w:rPr>
          <w:color w:val="FFFFFF"/>
          <w:sz w:val="4"/>
        </w:rPr>
        <w:t>[来源:学科网ZXXK]</w:t>
      </w:r>
    </w:p>
    <w:p>
      <w:pPr>
        <w:pStyle w:val="5"/>
        <w:rPr>
          <w:sz w:val="20"/>
        </w:rPr>
      </w:pPr>
    </w:p>
    <w:p>
      <w:pPr>
        <w:pStyle w:val="5"/>
        <w:rPr>
          <w:sz w:val="20"/>
        </w:rPr>
      </w:pPr>
    </w:p>
    <w:p>
      <w:pPr>
        <w:pStyle w:val="5"/>
        <w:rPr>
          <w:sz w:val="20"/>
        </w:rPr>
      </w:pPr>
    </w:p>
    <w:p>
      <w:pPr>
        <w:pStyle w:val="5"/>
        <w:spacing w:before="6"/>
        <w:rPr>
          <w:sz w:val="15"/>
        </w:rPr>
      </w:pPr>
    </w:p>
    <w:p>
      <w:pPr>
        <w:pStyle w:val="11"/>
        <w:numPr>
          <w:ilvl w:val="0"/>
          <w:numId w:val="1"/>
        </w:numPr>
        <w:tabs>
          <w:tab w:val="left" w:pos="538"/>
        </w:tabs>
        <w:spacing w:line="278" w:lineRule="auto"/>
        <w:ind w:left="534" w:right="205" w:hanging="314"/>
        <w:rPr>
          <w:sz w:val="21"/>
        </w:rPr>
      </w:pPr>
      <w:r>
        <w:rPr>
          <w:sz w:val="21"/>
        </w:rPr>
        <w:t>甲、乙两人沿 400</w:t>
      </w:r>
      <w:r>
        <w:rPr>
          <w:spacing w:val="-3"/>
          <w:sz w:val="21"/>
        </w:rPr>
        <w:t xml:space="preserve"> 米环形跑道练习跑步，两人同时从跑道的同一地点向相反方向跑去。相遇后甲比原来速度增加 </w:t>
      </w:r>
      <w:r>
        <w:rPr>
          <w:sz w:val="21"/>
        </w:rPr>
        <w:t>2</w:t>
      </w:r>
      <w:r>
        <w:rPr>
          <w:spacing w:val="-3"/>
          <w:sz w:val="21"/>
        </w:rPr>
        <w:t xml:space="preserve"> 米／秒，乙比原来速度减少 </w:t>
      </w:r>
      <w:r>
        <w:rPr>
          <w:sz w:val="21"/>
        </w:rPr>
        <w:t>2</w:t>
      </w:r>
      <w:r>
        <w:rPr>
          <w:spacing w:val="-1"/>
          <w:sz w:val="21"/>
        </w:rPr>
        <w:t xml:space="preserve"> 米／秒，结果都用 </w:t>
      </w:r>
      <w:r>
        <w:rPr>
          <w:sz w:val="21"/>
        </w:rPr>
        <w:t>24</w:t>
      </w:r>
      <w:r>
        <w:rPr>
          <w:spacing w:val="-1"/>
          <w:sz w:val="21"/>
        </w:rPr>
        <w:t xml:space="preserve"> 秒同</w:t>
      </w:r>
      <w:r>
        <w:rPr>
          <w:spacing w:val="-3"/>
          <w:sz w:val="21"/>
        </w:rPr>
        <w:t>时回到原地。求甲原来的速度。</w:t>
      </w:r>
    </w:p>
    <w:p>
      <w:pPr>
        <w:spacing w:line="278" w:lineRule="auto"/>
        <w:rPr>
          <w:sz w:val="21"/>
        </w:rPr>
        <w:sectPr>
          <w:pgSz w:w="11910" w:h="16840"/>
          <w:pgMar w:top="1360" w:right="1480" w:bottom="1540" w:left="1580" w:header="863" w:footer="1357" w:gutter="0"/>
          <w:cols w:space="720" w:num="1"/>
        </w:sectPr>
      </w:pPr>
    </w:p>
    <w:p>
      <w:pPr>
        <w:pStyle w:val="5"/>
        <w:spacing w:before="1"/>
        <w:rPr>
          <w:sz w:val="10"/>
        </w:rPr>
      </w:pPr>
    </w:p>
    <w:p>
      <w:pPr>
        <w:pStyle w:val="2"/>
      </w:pPr>
      <w:r>
        <w:rPr>
          <w:color w:val="D99493"/>
        </w:rPr>
        <w:t>三． 超常挑战</w:t>
      </w:r>
    </w:p>
    <w:p>
      <w:pPr>
        <w:pStyle w:val="11"/>
        <w:numPr>
          <w:ilvl w:val="0"/>
          <w:numId w:val="1"/>
        </w:numPr>
        <w:tabs>
          <w:tab w:val="left" w:pos="643"/>
          <w:tab w:val="left" w:pos="8317"/>
        </w:tabs>
        <w:spacing w:before="136" w:line="259" w:lineRule="auto"/>
        <w:ind w:left="640" w:right="104" w:hanging="420"/>
        <w:rPr>
          <w:sz w:val="21"/>
        </w:rPr>
      </w:pPr>
      <w:r>
        <w:rPr>
          <w:spacing w:val="-3"/>
          <w:sz w:val="21"/>
        </w:rPr>
        <w:t>如</w:t>
      </w:r>
      <w:r>
        <w:rPr>
          <w:sz w:val="21"/>
        </w:rPr>
        <w:t>图</w:t>
      </w:r>
      <w:r>
        <w:rPr>
          <w:spacing w:val="-3"/>
          <w:sz w:val="21"/>
        </w:rPr>
        <w:t>所</w:t>
      </w:r>
      <w:r>
        <w:rPr>
          <w:sz w:val="21"/>
        </w:rPr>
        <w:t>示</w:t>
      </w:r>
      <w:r>
        <w:rPr>
          <w:spacing w:val="-5"/>
          <w:sz w:val="21"/>
        </w:rPr>
        <w:t>，</w:t>
      </w:r>
      <w:r>
        <w:rPr>
          <w:sz w:val="21"/>
        </w:rPr>
        <w:t>甲</w:t>
      </w:r>
      <w:r>
        <w:rPr>
          <w:spacing w:val="-3"/>
          <w:sz w:val="21"/>
        </w:rPr>
        <w:t>沿</w:t>
      </w:r>
      <w:r>
        <w:rPr>
          <w:sz w:val="21"/>
        </w:rPr>
        <w:t>长</w:t>
      </w:r>
      <w:r>
        <w:rPr>
          <w:spacing w:val="34"/>
          <w:sz w:val="21"/>
        </w:rPr>
        <w:t>为</w:t>
      </w:r>
      <w:r>
        <w:rPr>
          <w:rFonts w:ascii="Times New Roman" w:hAnsi="Times New Roman" w:eastAsia="Times New Roman"/>
          <w:sz w:val="24"/>
        </w:rPr>
        <w:t>400</w:t>
      </w:r>
      <w:r>
        <w:rPr>
          <w:rFonts w:ascii="Times New Roman" w:hAnsi="Times New Roman" w:eastAsia="Times New Roman"/>
          <w:spacing w:val="35"/>
          <w:sz w:val="24"/>
        </w:rPr>
        <w:t xml:space="preserve"> </w:t>
      </w:r>
      <w:r>
        <w:rPr>
          <w:sz w:val="21"/>
        </w:rPr>
        <w:t>米大</w:t>
      </w:r>
      <w:r>
        <w:rPr>
          <w:spacing w:val="-3"/>
          <w:sz w:val="21"/>
        </w:rPr>
        <w:t>圆</w:t>
      </w:r>
      <w:r>
        <w:rPr>
          <w:sz w:val="21"/>
        </w:rPr>
        <w:t>的</w:t>
      </w:r>
      <w:r>
        <w:rPr>
          <w:spacing w:val="-3"/>
          <w:sz w:val="21"/>
        </w:rPr>
        <w:t>跑</w:t>
      </w:r>
      <w:r>
        <w:rPr>
          <w:sz w:val="21"/>
        </w:rPr>
        <w:t>道</w:t>
      </w:r>
      <w:r>
        <w:rPr>
          <w:spacing w:val="-3"/>
          <w:sz w:val="21"/>
        </w:rPr>
        <w:t>顺</w:t>
      </w:r>
      <w:r>
        <w:rPr>
          <w:sz w:val="21"/>
        </w:rPr>
        <w:t>时</w:t>
      </w:r>
      <w:r>
        <w:rPr>
          <w:spacing w:val="-3"/>
          <w:sz w:val="21"/>
        </w:rPr>
        <w:t>针</w:t>
      </w:r>
      <w:r>
        <w:rPr>
          <w:sz w:val="21"/>
        </w:rPr>
        <w:t>跑</w:t>
      </w:r>
      <w:r>
        <w:rPr>
          <w:spacing w:val="-3"/>
          <w:sz w:val="21"/>
        </w:rPr>
        <w:t>步，</w:t>
      </w:r>
      <w:r>
        <w:rPr>
          <w:sz w:val="21"/>
        </w:rPr>
        <w:t>乙</w:t>
      </w:r>
      <w:r>
        <w:rPr>
          <w:spacing w:val="-3"/>
          <w:sz w:val="21"/>
        </w:rPr>
        <w:t>则</w:t>
      </w:r>
      <w:r>
        <w:rPr>
          <w:sz w:val="21"/>
        </w:rPr>
        <w:t>沿</w:t>
      </w:r>
      <w:r>
        <w:rPr>
          <w:spacing w:val="-3"/>
          <w:sz w:val="21"/>
        </w:rPr>
        <w:t>两</w:t>
      </w:r>
      <w:r>
        <w:rPr>
          <w:sz w:val="21"/>
        </w:rPr>
        <w:t>个</w:t>
      </w:r>
      <w:r>
        <w:rPr>
          <w:spacing w:val="-3"/>
          <w:sz w:val="21"/>
        </w:rPr>
        <w:t>小</w:t>
      </w:r>
      <w:r>
        <w:rPr>
          <w:sz w:val="21"/>
        </w:rPr>
        <w:t>圆</w:t>
      </w:r>
      <w:r>
        <w:rPr>
          <w:spacing w:val="-3"/>
          <w:sz w:val="21"/>
        </w:rPr>
        <w:t>八</w:t>
      </w:r>
      <w:r>
        <w:rPr>
          <w:sz w:val="21"/>
        </w:rPr>
        <w:t>字</w:t>
      </w:r>
      <w:r>
        <w:rPr>
          <w:spacing w:val="-3"/>
          <w:sz w:val="21"/>
        </w:rPr>
        <w:t>形</w:t>
      </w:r>
      <w:r>
        <w:rPr>
          <w:sz w:val="21"/>
        </w:rPr>
        <w:t>跑步</w:t>
      </w:r>
      <w:r>
        <w:rPr>
          <w:spacing w:val="-3"/>
          <w:sz w:val="21"/>
        </w:rPr>
        <w:t>(</w:t>
      </w:r>
      <w:r>
        <w:rPr>
          <w:sz w:val="21"/>
        </w:rPr>
        <w:t>图中给出跑动路线的次序</w:t>
      </w:r>
      <w:r>
        <w:rPr>
          <w:spacing w:val="7"/>
          <w:sz w:val="21"/>
        </w:rPr>
        <w:t>：</w:t>
      </w:r>
      <w:r>
        <w:rPr>
          <w:rFonts w:ascii="Times New Roman" w:hAnsi="Times New Roman" w:eastAsia="Times New Roman"/>
          <w:spacing w:val="7"/>
          <w:sz w:val="24"/>
        </w:rPr>
        <w:t>1</w:t>
      </w:r>
      <w:r>
        <w:rPr>
          <w:rFonts w:ascii="Symbol" w:hAnsi="Symbol" w:eastAsia="Symbol"/>
          <w:spacing w:val="7"/>
          <w:sz w:val="24"/>
        </w:rPr>
        <w:t></w:t>
      </w:r>
      <w:r>
        <w:rPr>
          <w:rFonts w:ascii="Times New Roman" w:hAnsi="Times New Roman" w:eastAsia="Times New Roman"/>
          <w:spacing w:val="-10"/>
          <w:sz w:val="24"/>
        </w:rPr>
        <w:t xml:space="preserve"> </w:t>
      </w:r>
      <w:r>
        <w:rPr>
          <w:rFonts w:ascii="Times New Roman" w:hAnsi="Times New Roman" w:eastAsia="Times New Roman"/>
          <w:sz w:val="24"/>
        </w:rPr>
        <w:t>2</w:t>
      </w:r>
      <w:r>
        <w:rPr>
          <w:rFonts w:ascii="Times New Roman" w:hAnsi="Times New Roman" w:eastAsia="Times New Roman"/>
          <w:spacing w:val="-15"/>
          <w:sz w:val="24"/>
        </w:rPr>
        <w:t xml:space="preserve"> </w:t>
      </w:r>
      <w:r>
        <w:rPr>
          <w:rFonts w:ascii="Symbol" w:hAnsi="Symbol" w:eastAsia="Symbol"/>
          <w:sz w:val="24"/>
        </w:rPr>
        <w:t></w:t>
      </w:r>
      <w:r>
        <w:rPr>
          <w:rFonts w:ascii="Times New Roman" w:hAnsi="Times New Roman" w:eastAsia="Times New Roman"/>
          <w:spacing w:val="-22"/>
          <w:sz w:val="24"/>
        </w:rPr>
        <w:t xml:space="preserve"> </w:t>
      </w:r>
      <w:r>
        <w:rPr>
          <w:rFonts w:ascii="Times New Roman" w:hAnsi="Times New Roman" w:eastAsia="Times New Roman"/>
          <w:spacing w:val="10"/>
          <w:sz w:val="24"/>
        </w:rPr>
        <w:t>3</w:t>
      </w:r>
      <w:r>
        <w:rPr>
          <w:rFonts w:ascii="Symbol" w:hAnsi="Symbol" w:eastAsia="Symbol"/>
          <w:spacing w:val="10"/>
          <w:sz w:val="24"/>
        </w:rPr>
        <w:t></w:t>
      </w:r>
      <w:r>
        <w:rPr>
          <w:rFonts w:ascii="Times New Roman" w:hAnsi="Times New Roman" w:eastAsia="Times New Roman"/>
          <w:spacing w:val="-10"/>
          <w:sz w:val="24"/>
        </w:rPr>
        <w:t xml:space="preserve"> </w:t>
      </w:r>
      <w:r>
        <w:rPr>
          <w:rFonts w:ascii="Times New Roman" w:hAnsi="Times New Roman" w:eastAsia="Times New Roman"/>
          <w:sz w:val="24"/>
        </w:rPr>
        <w:t>4</w:t>
      </w:r>
      <w:r>
        <w:rPr>
          <w:rFonts w:ascii="Times New Roman" w:hAnsi="Times New Roman" w:eastAsia="Times New Roman"/>
          <w:spacing w:val="-14"/>
          <w:sz w:val="24"/>
        </w:rPr>
        <w:t xml:space="preserve"> </w:t>
      </w:r>
      <w:r>
        <w:rPr>
          <w:rFonts w:ascii="Symbol" w:hAnsi="Symbol" w:eastAsia="Symbol"/>
          <w:spacing w:val="7"/>
          <w:sz w:val="24"/>
        </w:rPr>
        <w:t></w:t>
      </w:r>
      <w:r>
        <w:rPr>
          <w:rFonts w:ascii="Times New Roman" w:hAnsi="Times New Roman" w:eastAsia="Times New Roman"/>
          <w:spacing w:val="7"/>
          <w:sz w:val="24"/>
        </w:rPr>
        <w:t>1</w:t>
      </w:r>
      <w:r>
        <w:rPr>
          <w:rFonts w:ascii="Symbol" w:hAnsi="Symbol" w:eastAsia="Symbol"/>
          <w:spacing w:val="7"/>
          <w:sz w:val="24"/>
        </w:rPr>
        <w:t></w:t>
      </w:r>
      <w:r>
        <w:rPr>
          <w:rFonts w:ascii="Symbol" w:hAnsi="Symbol" w:eastAsia="Symbol"/>
          <w:spacing w:val="7"/>
          <w:w w:val="105"/>
          <w:position w:val="-5"/>
          <w:sz w:val="24"/>
        </w:rPr>
        <w:drawing>
          <wp:inline distT="0" distB="0" distL="0" distR="0">
            <wp:extent cx="316230" cy="181610"/>
            <wp:effectExtent l="0" t="0" r="0" b="0"/>
            <wp:docPr id="9" name="image3.pn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descr="学科网(www.zxxk.com)--教育资源门户，提供试卷、教案、课件、论文、素材及各类教学资源下载，还有大量而丰富的教学相关资讯！"/>
                    <pic:cNvPicPr>
                      <a:picLocks noChangeAspect="1"/>
                    </pic:cNvPicPr>
                  </pic:nvPicPr>
                  <pic:blipFill>
                    <a:blip r:embed="rId12" cstate="print"/>
                    <a:stretch>
                      <a:fillRect/>
                    </a:stretch>
                  </pic:blipFill>
                  <pic:spPr>
                    <a:xfrm>
                      <a:off x="0" y="0"/>
                      <a:ext cx="316839" cy="181611"/>
                    </a:xfrm>
                    <a:prstGeom prst="rect">
                      <a:avLst/>
                    </a:prstGeom>
                  </pic:spPr>
                </pic:pic>
              </a:graphicData>
            </a:graphic>
          </wp:inline>
        </w:drawing>
      </w:r>
      <w:r>
        <w:rPr>
          <w:spacing w:val="-104"/>
          <w:sz w:val="21"/>
        </w:rPr>
        <w:t>）</w:t>
      </w:r>
      <w:r>
        <w:rPr>
          <w:sz w:val="21"/>
        </w:rPr>
        <w:t>。如果甲、乙两人同时从</w:t>
      </w:r>
      <w:r>
        <w:rPr>
          <w:spacing w:val="-28"/>
          <w:sz w:val="21"/>
        </w:rPr>
        <w:t xml:space="preserve"> </w:t>
      </w:r>
      <w:r>
        <w:rPr>
          <w:rFonts w:ascii="Times New Roman" w:hAnsi="Times New Roman" w:eastAsia="Times New Roman"/>
          <w:i/>
          <w:sz w:val="23"/>
        </w:rPr>
        <w:t>A</w:t>
      </w:r>
      <w:r>
        <w:rPr>
          <w:rFonts w:ascii="Times New Roman" w:hAnsi="Times New Roman" w:eastAsia="Times New Roman"/>
          <w:i/>
          <w:spacing w:val="6"/>
          <w:sz w:val="23"/>
        </w:rPr>
        <w:t xml:space="preserve"> </w:t>
      </w:r>
      <w:r>
        <w:rPr>
          <w:sz w:val="21"/>
        </w:rPr>
        <w:t>点出发，且 甲</w:t>
      </w:r>
      <w:r>
        <w:rPr>
          <w:spacing w:val="-106"/>
          <w:sz w:val="21"/>
        </w:rPr>
        <w:t>、</w:t>
      </w:r>
      <w:r>
        <w:rPr>
          <w:spacing w:val="-3"/>
          <w:sz w:val="21"/>
        </w:rPr>
        <w:t>乙</w:t>
      </w:r>
      <w:r>
        <w:rPr>
          <w:sz w:val="21"/>
        </w:rPr>
        <w:t>二</w:t>
      </w:r>
      <w:r>
        <w:rPr>
          <w:spacing w:val="-3"/>
          <w:sz w:val="21"/>
        </w:rPr>
        <w:t>人</w:t>
      </w:r>
      <w:r>
        <w:rPr>
          <w:sz w:val="21"/>
        </w:rPr>
        <w:t>的</w:t>
      </w:r>
      <w:r>
        <w:rPr>
          <w:spacing w:val="-3"/>
          <w:sz w:val="21"/>
        </w:rPr>
        <w:t>速</w:t>
      </w:r>
      <w:r>
        <w:rPr>
          <w:sz w:val="21"/>
        </w:rPr>
        <w:t>度</w:t>
      </w:r>
      <w:r>
        <w:rPr>
          <w:spacing w:val="-3"/>
          <w:sz w:val="21"/>
        </w:rPr>
        <w:t>分</w:t>
      </w:r>
      <w:r>
        <w:rPr>
          <w:sz w:val="21"/>
        </w:rPr>
        <w:t>别</w:t>
      </w:r>
      <w:r>
        <w:rPr>
          <w:spacing w:val="-3"/>
          <w:sz w:val="21"/>
        </w:rPr>
        <w:t>是每</w:t>
      </w:r>
      <w:r>
        <w:rPr>
          <w:spacing w:val="28"/>
          <w:sz w:val="21"/>
        </w:rPr>
        <w:t>秒</w:t>
      </w:r>
      <w:r>
        <w:rPr>
          <w:sz w:val="21"/>
        </w:rPr>
        <w:t>3</w:t>
      </w:r>
      <w:r>
        <w:rPr>
          <w:spacing w:val="-58"/>
          <w:sz w:val="21"/>
        </w:rPr>
        <w:t xml:space="preserve"> </w:t>
      </w:r>
      <w:r>
        <w:rPr>
          <w:sz w:val="21"/>
        </w:rPr>
        <w:t>米</w:t>
      </w:r>
      <w:r>
        <w:rPr>
          <w:spacing w:val="26"/>
          <w:sz w:val="21"/>
        </w:rPr>
        <w:t>和</w:t>
      </w:r>
      <w:r>
        <w:rPr>
          <w:sz w:val="21"/>
        </w:rPr>
        <w:t>5</w:t>
      </w:r>
      <w:r>
        <w:rPr>
          <w:spacing w:val="-57"/>
          <w:sz w:val="21"/>
        </w:rPr>
        <w:t xml:space="preserve"> </w:t>
      </w:r>
      <w:r>
        <w:rPr>
          <w:sz w:val="21"/>
        </w:rPr>
        <w:t>米</w:t>
      </w:r>
      <w:r>
        <w:rPr>
          <w:spacing w:val="-108"/>
          <w:sz w:val="21"/>
        </w:rPr>
        <w:t>，</w:t>
      </w:r>
      <w:r>
        <w:rPr>
          <w:sz w:val="21"/>
        </w:rPr>
        <w:t>问</w:t>
      </w:r>
      <w:r>
        <w:rPr>
          <w:spacing w:val="-3"/>
          <w:sz w:val="21"/>
        </w:rPr>
        <w:t>两</w:t>
      </w:r>
      <w:r>
        <w:rPr>
          <w:sz w:val="21"/>
        </w:rPr>
        <w:t>人</w:t>
      </w:r>
      <w:r>
        <w:rPr>
          <w:spacing w:val="-3"/>
          <w:sz w:val="21"/>
        </w:rPr>
        <w:t>第三</w:t>
      </w:r>
      <w:r>
        <w:rPr>
          <w:sz w:val="21"/>
        </w:rPr>
        <w:t>次相</w:t>
      </w:r>
      <w:r>
        <w:rPr>
          <w:spacing w:val="-3"/>
          <w:sz w:val="21"/>
        </w:rPr>
        <w:t>遇</w:t>
      </w:r>
      <w:r>
        <w:rPr>
          <w:sz w:val="21"/>
        </w:rPr>
        <w:t>的</w:t>
      </w:r>
      <w:r>
        <w:rPr>
          <w:spacing w:val="-3"/>
          <w:sz w:val="21"/>
        </w:rPr>
        <w:t>时</w:t>
      </w:r>
      <w:r>
        <w:rPr>
          <w:sz w:val="21"/>
        </w:rPr>
        <w:t>间</w:t>
      </w:r>
      <w:r>
        <w:rPr>
          <w:spacing w:val="-3"/>
          <w:sz w:val="21"/>
        </w:rPr>
        <w:t>是</w:t>
      </w:r>
      <w:r>
        <w:rPr>
          <w:sz w:val="21"/>
        </w:rPr>
        <w:t>出</w:t>
      </w:r>
      <w:r>
        <w:rPr>
          <w:spacing w:val="-3"/>
          <w:sz w:val="21"/>
        </w:rPr>
        <w:t>发</w:t>
      </w:r>
      <w:r>
        <w:rPr>
          <w:sz w:val="21"/>
        </w:rPr>
        <w:t>后</w:t>
      </w:r>
      <w:r>
        <w:rPr>
          <w:sz w:val="21"/>
          <w:u w:val="single"/>
        </w:rPr>
        <w:t xml:space="preserve"> </w:t>
      </w:r>
      <w:r>
        <w:rPr>
          <w:sz w:val="21"/>
          <w:u w:val="single"/>
        </w:rPr>
        <w:tab/>
      </w:r>
      <w:r>
        <w:rPr>
          <w:sz w:val="21"/>
        </w:rPr>
        <w:t>秒</w:t>
      </w:r>
      <w:r>
        <w:rPr>
          <w:spacing w:val="-17"/>
          <w:sz w:val="21"/>
        </w:rPr>
        <w:t>。</w:t>
      </w:r>
    </w:p>
    <w:p>
      <w:pPr>
        <w:pStyle w:val="5"/>
        <w:rPr>
          <w:sz w:val="17"/>
        </w:rPr>
      </w:pPr>
      <w:r>
        <mc:AlternateContent>
          <mc:Choice Requires="wpg">
            <w:drawing>
              <wp:anchor distT="0" distB="0" distL="114300" distR="114300" simplePos="0" relativeHeight="251665408" behindDoc="1" locked="0" layoutInCell="1" allowOverlap="1">
                <wp:simplePos x="0" y="0"/>
                <wp:positionH relativeFrom="page">
                  <wp:posOffset>3260090</wp:posOffset>
                </wp:positionH>
                <wp:positionV relativeFrom="paragraph">
                  <wp:posOffset>163195</wp:posOffset>
                </wp:positionV>
                <wp:extent cx="1439545" cy="1440180"/>
                <wp:effectExtent l="635" t="0" r="7620" b="7620"/>
                <wp:wrapTopAndBottom/>
                <wp:docPr id="81" name="组合 2"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439545" cy="1440180"/>
                          <a:chOff x="5135" y="257"/>
                          <a:chExt cx="2267" cy="2268"/>
                        </a:xfrm>
                      </wpg:grpSpPr>
                      <pic:pic xmlns:pic="http://schemas.openxmlformats.org/drawingml/2006/picture">
                        <pic:nvPicPr>
                          <pic:cNvPr id="68" name="图片 3"/>
                          <pic:cNvPicPr>
                            <a:picLocks noChangeAspect="1"/>
                          </pic:cNvPicPr>
                        </pic:nvPicPr>
                        <pic:blipFill>
                          <a:blip r:embed="rId13"/>
                          <a:stretch>
                            <a:fillRect/>
                          </a:stretch>
                        </pic:blipFill>
                        <pic:spPr>
                          <a:xfrm>
                            <a:off x="6752" y="831"/>
                            <a:ext cx="105" cy="210"/>
                          </a:xfrm>
                          <a:prstGeom prst="rect">
                            <a:avLst/>
                          </a:prstGeom>
                          <a:noFill/>
                          <a:ln>
                            <a:noFill/>
                          </a:ln>
                        </pic:spPr>
                      </pic:pic>
                      <pic:pic xmlns:pic="http://schemas.openxmlformats.org/drawingml/2006/picture">
                        <pic:nvPicPr>
                          <pic:cNvPr id="69" name="图片 4"/>
                          <pic:cNvPicPr>
                            <a:picLocks noChangeAspect="1"/>
                          </pic:cNvPicPr>
                        </pic:nvPicPr>
                        <pic:blipFill>
                          <a:blip r:embed="rId14"/>
                          <a:stretch>
                            <a:fillRect/>
                          </a:stretch>
                        </pic:blipFill>
                        <pic:spPr>
                          <a:xfrm>
                            <a:off x="5648" y="1830"/>
                            <a:ext cx="120" cy="210"/>
                          </a:xfrm>
                          <a:prstGeom prst="rect">
                            <a:avLst/>
                          </a:prstGeom>
                          <a:noFill/>
                          <a:ln>
                            <a:noFill/>
                          </a:ln>
                        </pic:spPr>
                      </pic:pic>
                      <pic:pic xmlns:pic="http://schemas.openxmlformats.org/drawingml/2006/picture">
                        <pic:nvPicPr>
                          <pic:cNvPr id="70" name="图片 5"/>
                          <pic:cNvPicPr>
                            <a:picLocks noChangeAspect="1"/>
                          </pic:cNvPicPr>
                        </pic:nvPicPr>
                        <pic:blipFill>
                          <a:blip r:embed="rId15"/>
                          <a:stretch>
                            <a:fillRect/>
                          </a:stretch>
                        </pic:blipFill>
                        <pic:spPr>
                          <a:xfrm>
                            <a:off x="6781" y="1965"/>
                            <a:ext cx="120" cy="225"/>
                          </a:xfrm>
                          <a:prstGeom prst="rect">
                            <a:avLst/>
                          </a:prstGeom>
                          <a:noFill/>
                          <a:ln>
                            <a:noFill/>
                          </a:ln>
                        </pic:spPr>
                      </pic:pic>
                      <wps:wsp>
                        <wps:cNvPr id="71" name="任意多边形 6"/>
                        <wps:cNvSpPr/>
                        <wps:spPr>
                          <a:xfrm>
                            <a:off x="5708" y="1398"/>
                            <a:ext cx="1119" cy="1119"/>
                          </a:xfrm>
                          <a:custGeom>
                            <a:avLst/>
                            <a:gdLst/>
                            <a:ahLst/>
                            <a:cxnLst/>
                            <a:pathLst>
                              <a:path w="1119" h="1119">
                                <a:moveTo>
                                  <a:pt x="0" y="552"/>
                                </a:moveTo>
                                <a:lnTo>
                                  <a:pt x="5" y="628"/>
                                </a:lnTo>
                                <a:lnTo>
                                  <a:pt x="20" y="702"/>
                                </a:lnTo>
                                <a:lnTo>
                                  <a:pt x="44" y="772"/>
                                </a:lnTo>
                                <a:lnTo>
                                  <a:pt x="76" y="838"/>
                                </a:lnTo>
                                <a:lnTo>
                                  <a:pt x="117" y="898"/>
                                </a:lnTo>
                                <a:lnTo>
                                  <a:pt x="164" y="952"/>
                                </a:lnTo>
                                <a:lnTo>
                                  <a:pt x="217" y="1000"/>
                                </a:lnTo>
                                <a:lnTo>
                                  <a:pt x="276" y="1041"/>
                                </a:lnTo>
                                <a:lnTo>
                                  <a:pt x="339" y="1074"/>
                                </a:lnTo>
                                <a:lnTo>
                                  <a:pt x="407" y="1098"/>
                                </a:lnTo>
                                <a:lnTo>
                                  <a:pt x="478" y="1113"/>
                                </a:lnTo>
                                <a:lnTo>
                                  <a:pt x="551" y="1118"/>
                                </a:lnTo>
                                <a:lnTo>
                                  <a:pt x="628" y="1113"/>
                                </a:lnTo>
                                <a:lnTo>
                                  <a:pt x="702" y="1098"/>
                                </a:lnTo>
                                <a:lnTo>
                                  <a:pt x="772" y="1074"/>
                                </a:lnTo>
                                <a:lnTo>
                                  <a:pt x="837" y="1041"/>
                                </a:lnTo>
                                <a:lnTo>
                                  <a:pt x="898" y="1000"/>
                                </a:lnTo>
                                <a:lnTo>
                                  <a:pt x="952" y="952"/>
                                </a:lnTo>
                                <a:lnTo>
                                  <a:pt x="1000" y="898"/>
                                </a:lnTo>
                                <a:lnTo>
                                  <a:pt x="1040" y="838"/>
                                </a:lnTo>
                                <a:lnTo>
                                  <a:pt x="1073" y="772"/>
                                </a:lnTo>
                                <a:lnTo>
                                  <a:pt x="1098" y="702"/>
                                </a:lnTo>
                                <a:lnTo>
                                  <a:pt x="1113" y="628"/>
                                </a:lnTo>
                                <a:lnTo>
                                  <a:pt x="1118" y="552"/>
                                </a:lnTo>
                                <a:lnTo>
                                  <a:pt x="1113" y="478"/>
                                </a:lnTo>
                                <a:lnTo>
                                  <a:pt x="1098" y="407"/>
                                </a:lnTo>
                                <a:lnTo>
                                  <a:pt x="1073" y="339"/>
                                </a:lnTo>
                                <a:lnTo>
                                  <a:pt x="1040" y="276"/>
                                </a:lnTo>
                                <a:lnTo>
                                  <a:pt x="1000" y="217"/>
                                </a:lnTo>
                                <a:lnTo>
                                  <a:pt x="952" y="164"/>
                                </a:lnTo>
                                <a:lnTo>
                                  <a:pt x="898" y="117"/>
                                </a:lnTo>
                                <a:lnTo>
                                  <a:pt x="837" y="76"/>
                                </a:lnTo>
                                <a:lnTo>
                                  <a:pt x="772" y="44"/>
                                </a:lnTo>
                                <a:lnTo>
                                  <a:pt x="702" y="20"/>
                                </a:lnTo>
                                <a:lnTo>
                                  <a:pt x="628" y="5"/>
                                </a:lnTo>
                                <a:lnTo>
                                  <a:pt x="551" y="0"/>
                                </a:lnTo>
                                <a:lnTo>
                                  <a:pt x="478" y="5"/>
                                </a:lnTo>
                                <a:lnTo>
                                  <a:pt x="407" y="20"/>
                                </a:lnTo>
                                <a:lnTo>
                                  <a:pt x="339" y="44"/>
                                </a:lnTo>
                                <a:lnTo>
                                  <a:pt x="276" y="76"/>
                                </a:lnTo>
                                <a:lnTo>
                                  <a:pt x="217" y="117"/>
                                </a:lnTo>
                                <a:lnTo>
                                  <a:pt x="164" y="164"/>
                                </a:lnTo>
                                <a:lnTo>
                                  <a:pt x="117" y="217"/>
                                </a:lnTo>
                                <a:lnTo>
                                  <a:pt x="76" y="276"/>
                                </a:lnTo>
                                <a:lnTo>
                                  <a:pt x="44" y="339"/>
                                </a:lnTo>
                                <a:lnTo>
                                  <a:pt x="20" y="407"/>
                                </a:lnTo>
                                <a:lnTo>
                                  <a:pt x="5" y="478"/>
                                </a:lnTo>
                                <a:lnTo>
                                  <a:pt x="0" y="552"/>
                                </a:lnTo>
                                <a:close/>
                              </a:path>
                            </a:pathLst>
                          </a:custGeom>
                          <a:noFill/>
                          <a:ln w="9677" cap="flat" cmpd="sng">
                            <a:solidFill>
                              <a:srgbClr val="000000"/>
                            </a:solidFill>
                            <a:prstDash val="solid"/>
                            <a:headEnd type="none" w="med" len="med"/>
                            <a:tailEnd type="none" w="med" len="med"/>
                          </a:ln>
                        </wps:spPr>
                        <wps:bodyPr upright="1"/>
                      </wps:wsp>
                      <pic:pic xmlns:pic="http://schemas.openxmlformats.org/drawingml/2006/picture">
                        <pic:nvPicPr>
                          <pic:cNvPr id="72" name="图片 7"/>
                          <pic:cNvPicPr>
                            <a:picLocks noChangeAspect="1"/>
                          </pic:cNvPicPr>
                        </pic:nvPicPr>
                        <pic:blipFill>
                          <a:blip r:embed="rId16"/>
                          <a:stretch>
                            <a:fillRect/>
                          </a:stretch>
                        </pic:blipFill>
                        <pic:spPr>
                          <a:xfrm>
                            <a:off x="5648" y="831"/>
                            <a:ext cx="120" cy="210"/>
                          </a:xfrm>
                          <a:prstGeom prst="rect">
                            <a:avLst/>
                          </a:prstGeom>
                          <a:noFill/>
                          <a:ln>
                            <a:noFill/>
                          </a:ln>
                        </pic:spPr>
                      </pic:pic>
                      <wps:wsp>
                        <wps:cNvPr id="73" name="任意多边形 8"/>
                        <wps:cNvSpPr/>
                        <wps:spPr>
                          <a:xfrm>
                            <a:off x="5708" y="265"/>
                            <a:ext cx="1119" cy="1134"/>
                          </a:xfrm>
                          <a:custGeom>
                            <a:avLst/>
                            <a:gdLst/>
                            <a:ahLst/>
                            <a:cxnLst/>
                            <a:pathLst>
                              <a:path w="1119" h="1134">
                                <a:moveTo>
                                  <a:pt x="0" y="567"/>
                                </a:moveTo>
                                <a:lnTo>
                                  <a:pt x="5" y="644"/>
                                </a:lnTo>
                                <a:lnTo>
                                  <a:pt x="20" y="717"/>
                                </a:lnTo>
                                <a:lnTo>
                                  <a:pt x="44" y="787"/>
                                </a:lnTo>
                                <a:lnTo>
                                  <a:pt x="76" y="853"/>
                                </a:lnTo>
                                <a:lnTo>
                                  <a:pt x="117" y="913"/>
                                </a:lnTo>
                                <a:lnTo>
                                  <a:pt x="164" y="968"/>
                                </a:lnTo>
                                <a:lnTo>
                                  <a:pt x="217" y="1015"/>
                                </a:lnTo>
                                <a:lnTo>
                                  <a:pt x="276" y="1056"/>
                                </a:lnTo>
                                <a:lnTo>
                                  <a:pt x="339" y="1089"/>
                                </a:lnTo>
                                <a:lnTo>
                                  <a:pt x="407" y="1113"/>
                                </a:lnTo>
                                <a:lnTo>
                                  <a:pt x="478" y="1128"/>
                                </a:lnTo>
                                <a:lnTo>
                                  <a:pt x="551" y="1134"/>
                                </a:lnTo>
                                <a:lnTo>
                                  <a:pt x="628" y="1128"/>
                                </a:lnTo>
                                <a:lnTo>
                                  <a:pt x="702" y="1113"/>
                                </a:lnTo>
                                <a:lnTo>
                                  <a:pt x="772" y="1089"/>
                                </a:lnTo>
                                <a:lnTo>
                                  <a:pt x="837" y="1056"/>
                                </a:lnTo>
                                <a:lnTo>
                                  <a:pt x="898" y="1015"/>
                                </a:lnTo>
                                <a:lnTo>
                                  <a:pt x="952" y="968"/>
                                </a:lnTo>
                                <a:lnTo>
                                  <a:pt x="1000" y="913"/>
                                </a:lnTo>
                                <a:lnTo>
                                  <a:pt x="1040" y="853"/>
                                </a:lnTo>
                                <a:lnTo>
                                  <a:pt x="1073" y="787"/>
                                </a:lnTo>
                                <a:lnTo>
                                  <a:pt x="1098" y="717"/>
                                </a:lnTo>
                                <a:lnTo>
                                  <a:pt x="1113" y="644"/>
                                </a:lnTo>
                                <a:lnTo>
                                  <a:pt x="1118" y="567"/>
                                </a:lnTo>
                                <a:lnTo>
                                  <a:pt x="1113" y="490"/>
                                </a:lnTo>
                                <a:lnTo>
                                  <a:pt x="1098" y="416"/>
                                </a:lnTo>
                                <a:lnTo>
                                  <a:pt x="1073" y="346"/>
                                </a:lnTo>
                                <a:lnTo>
                                  <a:pt x="1040" y="281"/>
                                </a:lnTo>
                                <a:lnTo>
                                  <a:pt x="1000" y="220"/>
                                </a:lnTo>
                                <a:lnTo>
                                  <a:pt x="952" y="166"/>
                                </a:lnTo>
                                <a:lnTo>
                                  <a:pt x="898" y="118"/>
                                </a:lnTo>
                                <a:lnTo>
                                  <a:pt x="837" y="77"/>
                                </a:lnTo>
                                <a:lnTo>
                                  <a:pt x="772" y="45"/>
                                </a:lnTo>
                                <a:lnTo>
                                  <a:pt x="702" y="20"/>
                                </a:lnTo>
                                <a:lnTo>
                                  <a:pt x="628" y="5"/>
                                </a:lnTo>
                                <a:lnTo>
                                  <a:pt x="551" y="0"/>
                                </a:lnTo>
                                <a:lnTo>
                                  <a:pt x="478" y="5"/>
                                </a:lnTo>
                                <a:lnTo>
                                  <a:pt x="407" y="20"/>
                                </a:lnTo>
                                <a:lnTo>
                                  <a:pt x="339" y="45"/>
                                </a:lnTo>
                                <a:lnTo>
                                  <a:pt x="276" y="77"/>
                                </a:lnTo>
                                <a:lnTo>
                                  <a:pt x="217" y="118"/>
                                </a:lnTo>
                                <a:lnTo>
                                  <a:pt x="164" y="166"/>
                                </a:lnTo>
                                <a:lnTo>
                                  <a:pt x="117" y="220"/>
                                </a:lnTo>
                                <a:lnTo>
                                  <a:pt x="76" y="281"/>
                                </a:lnTo>
                                <a:lnTo>
                                  <a:pt x="44" y="346"/>
                                </a:lnTo>
                                <a:lnTo>
                                  <a:pt x="20" y="416"/>
                                </a:lnTo>
                                <a:lnTo>
                                  <a:pt x="5" y="490"/>
                                </a:lnTo>
                                <a:lnTo>
                                  <a:pt x="0" y="567"/>
                                </a:lnTo>
                                <a:close/>
                              </a:path>
                            </a:pathLst>
                          </a:custGeom>
                          <a:noFill/>
                          <a:ln w="9677" cap="flat" cmpd="sng">
                            <a:solidFill>
                              <a:srgbClr val="000000"/>
                            </a:solidFill>
                            <a:prstDash val="solid"/>
                            <a:headEnd type="none" w="med" len="med"/>
                            <a:tailEnd type="none" w="med" len="med"/>
                          </a:ln>
                        </wps:spPr>
                        <wps:bodyPr upright="1"/>
                      </wps:wsp>
                      <wps:wsp>
                        <wps:cNvPr id="74" name="任意多边形 9"/>
                        <wps:cNvSpPr/>
                        <wps:spPr>
                          <a:xfrm>
                            <a:off x="5142" y="265"/>
                            <a:ext cx="2252" cy="2253"/>
                          </a:xfrm>
                          <a:custGeom>
                            <a:avLst/>
                            <a:gdLst/>
                            <a:ahLst/>
                            <a:cxnLst/>
                            <a:pathLst>
                              <a:path w="2252" h="2253">
                                <a:moveTo>
                                  <a:pt x="0" y="1119"/>
                                </a:moveTo>
                                <a:lnTo>
                                  <a:pt x="3" y="1196"/>
                                </a:lnTo>
                                <a:lnTo>
                                  <a:pt x="11" y="1273"/>
                                </a:lnTo>
                                <a:lnTo>
                                  <a:pt x="23" y="1347"/>
                                </a:lnTo>
                                <a:lnTo>
                                  <a:pt x="41" y="1420"/>
                                </a:lnTo>
                                <a:lnTo>
                                  <a:pt x="63" y="1491"/>
                                </a:lnTo>
                                <a:lnTo>
                                  <a:pt x="89" y="1560"/>
                                </a:lnTo>
                                <a:lnTo>
                                  <a:pt x="120" y="1627"/>
                                </a:lnTo>
                                <a:lnTo>
                                  <a:pt x="154" y="1691"/>
                                </a:lnTo>
                                <a:lnTo>
                                  <a:pt x="193" y="1753"/>
                                </a:lnTo>
                                <a:lnTo>
                                  <a:pt x="235" y="1812"/>
                                </a:lnTo>
                                <a:lnTo>
                                  <a:pt x="281" y="1868"/>
                                </a:lnTo>
                                <a:lnTo>
                                  <a:pt x="330" y="1920"/>
                                </a:lnTo>
                                <a:lnTo>
                                  <a:pt x="382" y="1970"/>
                                </a:lnTo>
                                <a:lnTo>
                                  <a:pt x="438" y="2016"/>
                                </a:lnTo>
                                <a:lnTo>
                                  <a:pt x="496" y="2059"/>
                                </a:lnTo>
                                <a:lnTo>
                                  <a:pt x="557" y="2098"/>
                                </a:lnTo>
                                <a:lnTo>
                                  <a:pt x="620" y="2133"/>
                                </a:lnTo>
                                <a:lnTo>
                                  <a:pt x="686" y="2163"/>
                                </a:lnTo>
                                <a:lnTo>
                                  <a:pt x="754" y="2190"/>
                                </a:lnTo>
                                <a:lnTo>
                                  <a:pt x="823" y="2212"/>
                                </a:lnTo>
                                <a:lnTo>
                                  <a:pt x="895" y="2229"/>
                                </a:lnTo>
                                <a:lnTo>
                                  <a:pt x="968" y="2242"/>
                                </a:lnTo>
                                <a:lnTo>
                                  <a:pt x="1043" y="2250"/>
                                </a:lnTo>
                                <a:lnTo>
                                  <a:pt x="1118" y="2252"/>
                                </a:lnTo>
                                <a:lnTo>
                                  <a:pt x="1193" y="2250"/>
                                </a:lnTo>
                                <a:lnTo>
                                  <a:pt x="1266" y="2243"/>
                                </a:lnTo>
                                <a:lnTo>
                                  <a:pt x="1338" y="2231"/>
                                </a:lnTo>
                                <a:lnTo>
                                  <a:pt x="1408" y="2215"/>
                                </a:lnTo>
                                <a:lnTo>
                                  <a:pt x="1477" y="2195"/>
                                </a:lnTo>
                                <a:lnTo>
                                  <a:pt x="1543" y="2170"/>
                                </a:lnTo>
                                <a:lnTo>
                                  <a:pt x="1608" y="2142"/>
                                </a:lnTo>
                                <a:lnTo>
                                  <a:pt x="1670" y="2109"/>
                                </a:lnTo>
                                <a:lnTo>
                                  <a:pt x="1730" y="2073"/>
                                </a:lnTo>
                                <a:lnTo>
                                  <a:pt x="1788" y="2034"/>
                                </a:lnTo>
                                <a:lnTo>
                                  <a:pt x="1843" y="1991"/>
                                </a:lnTo>
                                <a:lnTo>
                                  <a:pt x="1895" y="1945"/>
                                </a:lnTo>
                                <a:lnTo>
                                  <a:pt x="1944" y="1895"/>
                                </a:lnTo>
                                <a:lnTo>
                                  <a:pt x="1990" y="1843"/>
                                </a:lnTo>
                                <a:lnTo>
                                  <a:pt x="2033" y="1788"/>
                                </a:lnTo>
                                <a:lnTo>
                                  <a:pt x="2072" y="1731"/>
                                </a:lnTo>
                                <a:lnTo>
                                  <a:pt x="2108" y="1671"/>
                                </a:lnTo>
                                <a:lnTo>
                                  <a:pt x="2141" y="1608"/>
                                </a:lnTo>
                                <a:lnTo>
                                  <a:pt x="2169" y="1544"/>
                                </a:lnTo>
                                <a:lnTo>
                                  <a:pt x="2194" y="1477"/>
                                </a:lnTo>
                                <a:lnTo>
                                  <a:pt x="2214" y="1409"/>
                                </a:lnTo>
                                <a:lnTo>
                                  <a:pt x="2230" y="1338"/>
                                </a:lnTo>
                                <a:lnTo>
                                  <a:pt x="2242" y="1267"/>
                                </a:lnTo>
                                <a:lnTo>
                                  <a:pt x="2249" y="1193"/>
                                </a:lnTo>
                                <a:lnTo>
                                  <a:pt x="2251" y="1119"/>
                                </a:lnTo>
                                <a:lnTo>
                                  <a:pt x="2249" y="1043"/>
                                </a:lnTo>
                                <a:lnTo>
                                  <a:pt x="2241" y="968"/>
                                </a:lnTo>
                                <a:lnTo>
                                  <a:pt x="2228" y="895"/>
                                </a:lnTo>
                                <a:lnTo>
                                  <a:pt x="2211" y="823"/>
                                </a:lnTo>
                                <a:lnTo>
                                  <a:pt x="2189" y="754"/>
                                </a:lnTo>
                                <a:lnTo>
                                  <a:pt x="2162" y="686"/>
                                </a:lnTo>
                                <a:lnTo>
                                  <a:pt x="2132" y="620"/>
                                </a:lnTo>
                                <a:lnTo>
                                  <a:pt x="2097" y="557"/>
                                </a:lnTo>
                                <a:lnTo>
                                  <a:pt x="2058" y="496"/>
                                </a:lnTo>
                                <a:lnTo>
                                  <a:pt x="2015" y="438"/>
                                </a:lnTo>
                                <a:lnTo>
                                  <a:pt x="1969" y="382"/>
                                </a:lnTo>
                                <a:lnTo>
                                  <a:pt x="1920" y="330"/>
                                </a:lnTo>
                                <a:lnTo>
                                  <a:pt x="1867" y="281"/>
                                </a:lnTo>
                                <a:lnTo>
                                  <a:pt x="1811" y="235"/>
                                </a:lnTo>
                                <a:lnTo>
                                  <a:pt x="1752" y="193"/>
                                </a:lnTo>
                                <a:lnTo>
                                  <a:pt x="1690" y="154"/>
                                </a:lnTo>
                                <a:lnTo>
                                  <a:pt x="1626" y="119"/>
                                </a:lnTo>
                                <a:lnTo>
                                  <a:pt x="1560" y="89"/>
                                </a:lnTo>
                                <a:lnTo>
                                  <a:pt x="1491" y="62"/>
                                </a:lnTo>
                                <a:lnTo>
                                  <a:pt x="1420" y="40"/>
                                </a:lnTo>
                                <a:lnTo>
                                  <a:pt x="1347" y="23"/>
                                </a:lnTo>
                                <a:lnTo>
                                  <a:pt x="1272" y="10"/>
                                </a:lnTo>
                                <a:lnTo>
                                  <a:pt x="1196" y="3"/>
                                </a:lnTo>
                                <a:lnTo>
                                  <a:pt x="1118" y="0"/>
                                </a:lnTo>
                                <a:lnTo>
                                  <a:pt x="1043" y="3"/>
                                </a:lnTo>
                                <a:lnTo>
                                  <a:pt x="968" y="10"/>
                                </a:lnTo>
                                <a:lnTo>
                                  <a:pt x="895" y="23"/>
                                </a:lnTo>
                                <a:lnTo>
                                  <a:pt x="823" y="40"/>
                                </a:lnTo>
                                <a:lnTo>
                                  <a:pt x="754" y="62"/>
                                </a:lnTo>
                                <a:lnTo>
                                  <a:pt x="686" y="89"/>
                                </a:lnTo>
                                <a:lnTo>
                                  <a:pt x="620" y="119"/>
                                </a:lnTo>
                                <a:lnTo>
                                  <a:pt x="557" y="154"/>
                                </a:lnTo>
                                <a:lnTo>
                                  <a:pt x="496" y="193"/>
                                </a:lnTo>
                                <a:lnTo>
                                  <a:pt x="438" y="235"/>
                                </a:lnTo>
                                <a:lnTo>
                                  <a:pt x="382" y="281"/>
                                </a:lnTo>
                                <a:lnTo>
                                  <a:pt x="330" y="330"/>
                                </a:lnTo>
                                <a:lnTo>
                                  <a:pt x="281" y="382"/>
                                </a:lnTo>
                                <a:lnTo>
                                  <a:pt x="235" y="438"/>
                                </a:lnTo>
                                <a:lnTo>
                                  <a:pt x="193" y="496"/>
                                </a:lnTo>
                                <a:lnTo>
                                  <a:pt x="154" y="557"/>
                                </a:lnTo>
                                <a:lnTo>
                                  <a:pt x="120" y="620"/>
                                </a:lnTo>
                                <a:lnTo>
                                  <a:pt x="89" y="686"/>
                                </a:lnTo>
                                <a:lnTo>
                                  <a:pt x="63" y="754"/>
                                </a:lnTo>
                                <a:lnTo>
                                  <a:pt x="41" y="823"/>
                                </a:lnTo>
                                <a:lnTo>
                                  <a:pt x="23" y="895"/>
                                </a:lnTo>
                                <a:lnTo>
                                  <a:pt x="11" y="968"/>
                                </a:lnTo>
                                <a:lnTo>
                                  <a:pt x="3" y="1043"/>
                                </a:lnTo>
                                <a:lnTo>
                                  <a:pt x="0" y="1119"/>
                                </a:lnTo>
                                <a:close/>
                              </a:path>
                            </a:pathLst>
                          </a:custGeom>
                          <a:noFill/>
                          <a:ln w="9677" cap="flat" cmpd="sng">
                            <a:solidFill>
                              <a:srgbClr val="000000"/>
                            </a:solidFill>
                            <a:prstDash val="solid"/>
                            <a:headEnd type="none" w="med" len="med"/>
                            <a:tailEnd type="none" w="med" len="med"/>
                          </a:ln>
                        </wps:spPr>
                        <wps:bodyPr upright="1"/>
                      </wps:wsp>
                      <wps:wsp>
                        <wps:cNvPr id="75" name="文本框 10"/>
                        <wps:cNvSpPr txBox="1"/>
                        <wps:spPr>
                          <a:xfrm>
                            <a:off x="6185" y="362"/>
                            <a:ext cx="148" cy="232"/>
                          </a:xfrm>
                          <a:prstGeom prst="rect">
                            <a:avLst/>
                          </a:prstGeom>
                          <a:noFill/>
                          <a:ln>
                            <a:noFill/>
                          </a:ln>
                        </wps:spPr>
                        <wps:txbx>
                          <w:txbxContent>
                            <w:p>
                              <w:pPr>
                                <w:spacing w:line="231" w:lineRule="exact"/>
                                <w:rPr>
                                  <w:rFonts w:ascii="Times New Roman"/>
                                  <w:i/>
                                  <w:sz w:val="21"/>
                                </w:rPr>
                              </w:pPr>
                              <w:r>
                                <w:rPr>
                                  <w:rFonts w:ascii="Times New Roman"/>
                                  <w:i/>
                                  <w:w w:val="99"/>
                                  <w:sz w:val="21"/>
                                </w:rPr>
                                <w:t>A</w:t>
                              </w:r>
                            </w:p>
                          </w:txbxContent>
                        </wps:txbx>
                        <wps:bodyPr lIns="0" tIns="0" rIns="0" bIns="0" upright="1"/>
                      </wps:wsp>
                      <wps:wsp>
                        <wps:cNvPr id="76" name="文本框 11"/>
                        <wps:cNvSpPr txBox="1"/>
                        <wps:spPr>
                          <a:xfrm>
                            <a:off x="5484" y="914"/>
                            <a:ext cx="125" cy="232"/>
                          </a:xfrm>
                          <a:prstGeom prst="rect">
                            <a:avLst/>
                          </a:prstGeom>
                          <a:noFill/>
                          <a:ln>
                            <a:noFill/>
                          </a:ln>
                        </wps:spPr>
                        <wps:txbx>
                          <w:txbxContent>
                            <w:p>
                              <w:pPr>
                                <w:spacing w:line="231" w:lineRule="exact"/>
                                <w:rPr>
                                  <w:rFonts w:ascii="Times New Roman"/>
                                  <w:sz w:val="21"/>
                                </w:rPr>
                              </w:pPr>
                              <w:r>
                                <w:rPr>
                                  <w:rFonts w:ascii="Times New Roman"/>
                                  <w:w w:val="99"/>
                                  <w:sz w:val="21"/>
                                </w:rPr>
                                <w:t>1</w:t>
                              </w:r>
                            </w:p>
                          </w:txbxContent>
                        </wps:txbx>
                        <wps:bodyPr lIns="0" tIns="0" rIns="0" bIns="0" upright="1"/>
                      </wps:wsp>
                      <wps:wsp>
                        <wps:cNvPr id="77" name="文本框 12"/>
                        <wps:cNvSpPr txBox="1"/>
                        <wps:spPr>
                          <a:xfrm>
                            <a:off x="6946" y="914"/>
                            <a:ext cx="125" cy="232"/>
                          </a:xfrm>
                          <a:prstGeom prst="rect">
                            <a:avLst/>
                          </a:prstGeom>
                          <a:noFill/>
                          <a:ln>
                            <a:noFill/>
                          </a:ln>
                        </wps:spPr>
                        <wps:txbx>
                          <w:txbxContent>
                            <w:p>
                              <w:pPr>
                                <w:spacing w:line="231" w:lineRule="exact"/>
                                <w:rPr>
                                  <w:rFonts w:ascii="Times New Roman"/>
                                  <w:sz w:val="21"/>
                                </w:rPr>
                              </w:pPr>
                              <w:r>
                                <w:rPr>
                                  <w:rFonts w:ascii="Times New Roman"/>
                                  <w:w w:val="99"/>
                                  <w:sz w:val="21"/>
                                </w:rPr>
                                <w:t>4</w:t>
                              </w:r>
                            </w:p>
                          </w:txbxContent>
                        </wps:txbx>
                        <wps:bodyPr lIns="0" tIns="0" rIns="0" bIns="0" upright="1"/>
                      </wps:wsp>
                      <wps:wsp>
                        <wps:cNvPr id="78" name="文本框 13"/>
                        <wps:cNvSpPr txBox="1"/>
                        <wps:spPr>
                          <a:xfrm>
                            <a:off x="5470" y="1764"/>
                            <a:ext cx="125" cy="232"/>
                          </a:xfrm>
                          <a:prstGeom prst="rect">
                            <a:avLst/>
                          </a:prstGeom>
                          <a:noFill/>
                          <a:ln>
                            <a:noFill/>
                          </a:ln>
                        </wps:spPr>
                        <wps:txbx>
                          <w:txbxContent>
                            <w:p>
                              <w:pPr>
                                <w:spacing w:line="231" w:lineRule="exact"/>
                                <w:rPr>
                                  <w:rFonts w:ascii="Times New Roman"/>
                                  <w:sz w:val="21"/>
                                </w:rPr>
                              </w:pPr>
                              <w:r>
                                <w:rPr>
                                  <w:rFonts w:ascii="Times New Roman"/>
                                  <w:w w:val="99"/>
                                  <w:sz w:val="21"/>
                                </w:rPr>
                                <w:t>3</w:t>
                              </w:r>
                            </w:p>
                          </w:txbxContent>
                        </wps:txbx>
                        <wps:bodyPr lIns="0" tIns="0" rIns="0" bIns="0" upright="1"/>
                      </wps:wsp>
                      <wps:wsp>
                        <wps:cNvPr id="79" name="文本框 14"/>
                        <wps:cNvSpPr txBox="1"/>
                        <wps:spPr>
                          <a:xfrm>
                            <a:off x="6946" y="1779"/>
                            <a:ext cx="125" cy="232"/>
                          </a:xfrm>
                          <a:prstGeom prst="rect">
                            <a:avLst/>
                          </a:prstGeom>
                          <a:noFill/>
                          <a:ln>
                            <a:noFill/>
                          </a:ln>
                        </wps:spPr>
                        <wps:txbx>
                          <w:txbxContent>
                            <w:p>
                              <w:pPr>
                                <w:spacing w:line="231" w:lineRule="exact"/>
                                <w:rPr>
                                  <w:rFonts w:ascii="Times New Roman"/>
                                  <w:sz w:val="21"/>
                                </w:rPr>
                              </w:pPr>
                              <w:r>
                                <w:rPr>
                                  <w:rFonts w:ascii="Times New Roman"/>
                                  <w:w w:val="99"/>
                                  <w:sz w:val="21"/>
                                </w:rPr>
                                <w:t>2</w:t>
                              </w:r>
                            </w:p>
                          </w:txbxContent>
                        </wps:txbx>
                        <wps:bodyPr lIns="0" tIns="0" rIns="0" bIns="0" upright="1"/>
                      </wps:wsp>
                      <wps:wsp>
                        <wps:cNvPr id="80" name="文本框 15"/>
                        <wps:cNvSpPr txBox="1"/>
                        <wps:spPr>
                          <a:xfrm>
                            <a:off x="6185" y="2241"/>
                            <a:ext cx="148" cy="232"/>
                          </a:xfrm>
                          <a:prstGeom prst="rect">
                            <a:avLst/>
                          </a:prstGeom>
                          <a:noFill/>
                          <a:ln>
                            <a:noFill/>
                          </a:ln>
                        </wps:spPr>
                        <wps:txbx>
                          <w:txbxContent>
                            <w:p>
                              <w:pPr>
                                <w:spacing w:line="231" w:lineRule="exact"/>
                                <w:rPr>
                                  <w:rFonts w:ascii="Times New Roman"/>
                                  <w:i/>
                                  <w:sz w:val="21"/>
                                </w:rPr>
                              </w:pPr>
                              <w:r>
                                <w:rPr>
                                  <w:rFonts w:ascii="Times New Roman"/>
                                  <w:i/>
                                  <w:w w:val="99"/>
                                  <w:sz w:val="21"/>
                                </w:rPr>
                                <w:t>B</w:t>
                              </w:r>
                            </w:p>
                          </w:txbxContent>
                        </wps:txbx>
                        <wps:bodyPr lIns="0" tIns="0" rIns="0" bIns="0" upright="1"/>
                      </wps:wsp>
                    </wpg:wgp>
                  </a:graphicData>
                </a:graphic>
              </wp:anchor>
            </w:drawing>
          </mc:Choice>
          <mc:Fallback>
            <w:pict>
              <v:group id="组合 2" o:spid="_x0000_s1026" o:spt="203" alt="学科网(www.zxxk.com)--教育资源门户，提供试卷、教案、课件、论文、素材及各类教学资源下载，还有大量而丰富的教学相关资讯！" style="position:absolute;left:0pt;margin-left:256.7pt;margin-top:12.85pt;height:113.4pt;width:113.35pt;mso-position-horizontal-relative:page;mso-wrap-distance-bottom:0pt;mso-wrap-distance-top:0pt;z-index:-251651072;mso-width-relative:page;mso-height-relative:page;" coordorigin="5135,257" coordsize="2267,2268" o:gfxdata="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">
                <o:lock v:ext="edit" aspectratio="f"/>
                <v:shape id="图片 3" o:spid="_x0000_s1026" o:spt="75" alt="" type="#_x0000_t75" style="position:absolute;left:6752;top:831;height:210;width:105;" filled="f" o:preferrelative="t" stroked="f" coordsize="21600,21600" o:gfxdata="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8yZM62AAAA2wAAAA8A&#10;AAAAAAAAAQAgAAAAIgAAAGRycy9kb3ducmV2LnhtbFBLAQIUABQAAAAIAIdO4kAzLwWeOwAAADkA&#10;AAAQAAAAAAAAAAEAIAAAAAUBAABkcnMvc2hhcGV4bWwueG1sUEsFBgAAAAAGAAYAWwEAAK8DAAAA&#10;AA==&#10;">
                  <v:fill on="f" focussize="0,0"/>
                  <v:stroke on="f"/>
                  <v:imagedata r:id="rId13" o:title=""/>
                  <o:lock v:ext="edit" aspectratio="t"/>
                </v:shape>
                <v:shape id="图片 4" o:spid="_x0000_s1026" o:spt="75" alt="" type="#_x0000_t75" style="position:absolute;left:5648;top:1830;height:210;width:120;" filled="f" o:preferrelative="t" stroked="f" coordsize="21600,21600" o:gfxdata="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FcGKcrgAAADbAAAA&#10;DwAAAAAAAAABACAAAAAiAAAAZHJzL2Rvd25yZXYueG1sUEsBAhQAFAAAAAgAh07iQDMvBZ47AAAA&#10;OQAAABAAAAAAAAAAAQAgAAAABwEAAGRycy9zaGFwZXhtbC54bWxQSwUGAAAAAAYABgBbAQAAsQMA&#10;AAAA&#10;">
                  <v:fill on="f" focussize="0,0"/>
                  <v:stroke on="f"/>
                  <v:imagedata r:id="rId14" o:title=""/>
                  <o:lock v:ext="edit" aspectratio="t"/>
                </v:shape>
                <v:shape id="图片 5" o:spid="_x0000_s1026" o:spt="75" alt="" type="#_x0000_t75" style="position:absolute;left:6781;top:1965;height:225;width:120;" filled="f" o:preferrelative="t" stroked="f" coordsize="21600,21600" o:gfxdata="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iNJQrgAAADbAAAA&#10;DwAAAAAAAAABACAAAAAiAAAAZHJzL2Rvd25yZXYueG1sUEsBAhQAFAAAAAgAh07iQDMvBZ47AAAA&#10;OQAAABAAAAAAAAAAAQAgAAAABwEAAGRycy9zaGFwZXhtbC54bWxQSwUGAAAAAAYABgBbAQAAsQMA&#10;AAAA&#10;">
                  <v:fill on="f" focussize="0,0"/>
                  <v:stroke on="f"/>
                  <v:imagedata r:id="rId15" o:title=""/>
                  <o:lock v:ext="edit" aspectratio="t"/>
                </v:shape>
                <v:shape id="任意多边形 6" o:spid="_x0000_s1026" o:spt="100" style="position:absolute;left:5708;top:1398;height:1119;width:1119;" filled="f" stroked="t" coordsize="1119,1119" o:gfxdata="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A9rAL4A&#10;AADbAAAADwAAAAAAAAABACAAAAAiAAAAZHJzL2Rvd25yZXYueG1sUEsBAhQAFAAAAAgAh07iQDMv&#10;BZ47AAAAOQAAABAAAAAAAAAAAQAgAAAADQEAAGRycy9zaGFwZXhtbC54bWxQSwUGAAAAAAYABgBb&#10;AQAAtwMAAAAA&#10;" path="m0,552l5,628,20,702,44,772,76,838,117,898,164,952,217,1000,276,1041,339,1074,407,1098,478,1113,551,1118,628,1113,702,1098,772,1074,837,1041,898,1000,952,952,1000,898,1040,838,1073,772,1098,702,1113,628,1118,552,1113,478,1098,407,1073,339,1040,276,1000,217,952,164,898,117,837,76,772,44,702,20,628,5,551,0,478,5,407,20,339,44,276,76,217,117,164,164,117,217,76,276,44,339,20,407,5,478,0,552xe">
                  <v:fill on="f" focussize="0,0"/>
                  <v:stroke weight="0.761968503937008pt" color="#000000" joinstyle="round"/>
                  <v:imagedata o:title=""/>
                  <o:lock v:ext="edit" aspectratio="f"/>
                </v:shape>
                <v:shape id="图片 7" o:spid="_x0000_s1026" o:spt="75" alt="" type="#_x0000_t75" style="position:absolute;left:5648;top:831;height:210;width:120;" filled="f" o:preferrelative="t" stroked="f" coordsize="21600,21600" o:gfxdata="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bmBj25AAAA2wAA&#10;AA8AAAAAAAAAAQAgAAAAIgAAAGRycy9kb3ducmV2LnhtbFBLAQIUABQAAAAIAIdO4kAzLwWeOwAA&#10;ADkAAAAQAAAAAAAAAAEAIAAAAAgBAABkcnMvc2hhcGV4bWwueG1sUEsFBgAAAAAGAAYAWwEAALID&#10;AAAAAA==&#10;">
                  <v:fill on="f" focussize="0,0"/>
                  <v:stroke on="f"/>
                  <v:imagedata r:id="rId16" o:title=""/>
                  <o:lock v:ext="edit" aspectratio="t"/>
                </v:shape>
                <v:shape id="任意多边形 8" o:spid="_x0000_s1026" o:spt="100" style="position:absolute;left:5708;top:265;height:1134;width:1119;" filled="f" stroked="t" coordsize="1119,1134" o:gfxdata="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TMOvQAA&#10;ANsAAAAPAAAAAAAAAAEAIAAAACIAAABkcnMvZG93bnJldi54bWxQSwECFAAUAAAACACHTuJAMy8F&#10;njsAAAA5AAAAEAAAAAAAAAABACAAAAAMAQAAZHJzL3NoYXBleG1sLnhtbFBLBQYAAAAABgAGAFsB&#10;AAC2AwAAAAA=&#10;" path="m0,567l5,644,20,717,44,787,76,853,117,913,164,968,217,1015,276,1056,339,1089,407,1113,478,1128,551,1134,628,1128,702,1113,772,1089,837,1056,898,1015,952,968,1000,913,1040,853,1073,787,1098,717,1113,644,1118,567,1113,490,1098,416,1073,346,1040,281,1000,220,952,166,898,118,837,77,772,45,702,20,628,5,551,0,478,5,407,20,339,45,276,77,217,118,164,166,117,220,76,281,44,346,20,416,5,490,0,567xe">
                  <v:fill on="f" focussize="0,0"/>
                  <v:stroke weight="0.761968503937008pt" color="#000000" joinstyle="round"/>
                  <v:imagedata o:title=""/>
                  <o:lock v:ext="edit" aspectratio="f"/>
                </v:shape>
                <v:shape id="任意多边形 9" o:spid="_x0000_s1026" o:spt="100" style="position:absolute;left:5142;top:265;height:2253;width:2252;" filled="f" stroked="t" coordsize="2252,2253" o:gfxdata="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4KwL4A&#10;AADbAAAADwAAAAAAAAABACAAAAAiAAAAZHJzL2Rvd25yZXYueG1sUEsBAhQAFAAAAAgAh07iQDMv&#10;BZ47AAAAOQAAABAAAAAAAAAAAQAgAAAADQEAAGRycy9zaGFwZXhtbC54bWxQSwUGAAAAAAYABgBb&#10;AQAAtwMAAAAA&#10;" path="m0,1119l3,1196,11,1273,23,1347,41,1420,63,1491,89,1560,120,1627,154,1691,193,1753,235,1812,281,1868,330,1920,382,1970,438,2016,496,2059,557,2098,620,2133,686,2163,754,2190,823,2212,895,2229,968,2242,1043,2250,1118,2252,1193,2250,1266,2243,1338,2231,1408,2215,1477,2195,1543,2170,1608,2142,1670,2109,1730,2073,1788,2034,1843,1991,1895,1945,1944,1895,1990,1843,2033,1788,2072,1731,2108,1671,2141,1608,2169,1544,2194,1477,2214,1409,2230,1338,2242,1267,2249,1193,2251,1119,2249,1043,2241,968,2228,895,2211,823,2189,754,2162,686,2132,620,2097,557,2058,496,2015,438,1969,382,1920,330,1867,281,1811,235,1752,193,1690,154,1626,119,1560,89,1491,62,1420,40,1347,23,1272,10,1196,3,1118,0,1043,3,968,10,895,23,823,40,754,62,686,89,620,119,557,154,496,193,438,235,382,281,330,330,281,382,235,438,193,496,154,557,120,620,89,686,63,754,41,823,23,895,11,968,3,1043,0,1119xe">
                  <v:fill on="f" focussize="0,0"/>
                  <v:stroke weight="0.761968503937008pt" color="#000000" joinstyle="round"/>
                  <v:imagedata o:title=""/>
                  <o:lock v:ext="edit" aspectratio="f"/>
                </v:shape>
                <v:shape id="文本框 10" o:spid="_x0000_s1026" o:spt="202" type="#_x0000_t202" style="position:absolute;left:6185;top:362;height:232;width:148;" filled="f" stroked="f" coordsize="21600,21600" o:gfxdata="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6K3g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231" w:lineRule="exact"/>
                          <w:rPr>
                            <w:rFonts w:ascii="Times New Roman"/>
                            <w:i/>
                            <w:sz w:val="21"/>
                          </w:rPr>
                        </w:pPr>
                        <w:r>
                          <w:rPr>
                            <w:rFonts w:ascii="Times New Roman"/>
                            <w:i/>
                            <w:w w:val="99"/>
                            <w:sz w:val="21"/>
                          </w:rPr>
                          <w:t>A</w:t>
                        </w:r>
                      </w:p>
                    </w:txbxContent>
                  </v:textbox>
                </v:shape>
                <v:shape id="文本框 11" o:spid="_x0000_s1026" o:spt="202" type="#_x0000_t202" style="position:absolute;left:5484;top:914;height:232;width:125;" filled="f" stroked="f" coordsize="21600,21600" o:gfxdata="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Ap9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231" w:lineRule="exact"/>
                          <w:rPr>
                            <w:rFonts w:ascii="Times New Roman"/>
                            <w:sz w:val="21"/>
                          </w:rPr>
                        </w:pPr>
                        <w:r>
                          <w:rPr>
                            <w:rFonts w:ascii="Times New Roman"/>
                            <w:w w:val="99"/>
                            <w:sz w:val="21"/>
                          </w:rPr>
                          <w:t>1</w:t>
                        </w:r>
                      </w:p>
                    </w:txbxContent>
                  </v:textbox>
                </v:shape>
                <v:shape id="文本框 12" o:spid="_x0000_s1026" o:spt="202" type="#_x0000_t202" style="position:absolute;left:6946;top:914;height:232;width:125;" filled="f" stroked="f" coordsize="21600,21600" o:gfxdata="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g8jGy/&#10;AAAA2w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line="231" w:lineRule="exact"/>
                          <w:rPr>
                            <w:rFonts w:ascii="Times New Roman"/>
                            <w:sz w:val="21"/>
                          </w:rPr>
                        </w:pPr>
                        <w:r>
                          <w:rPr>
                            <w:rFonts w:ascii="Times New Roman"/>
                            <w:w w:val="99"/>
                            <w:sz w:val="21"/>
                          </w:rPr>
                          <w:t>4</w:t>
                        </w:r>
                      </w:p>
                    </w:txbxContent>
                  </v:textbox>
                </v:shape>
                <v:shape id="文本框 13" o:spid="_x0000_s1026" o:spt="202" type="#_x0000_t202" style="position:absolute;left:5470;top:1764;height:232;width:125;" filled="f" stroked="f" coordsize="21600,21600" o:gfxdata="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aMYHr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spacing w:line="231" w:lineRule="exact"/>
                          <w:rPr>
                            <w:rFonts w:ascii="Times New Roman"/>
                            <w:sz w:val="21"/>
                          </w:rPr>
                        </w:pPr>
                        <w:r>
                          <w:rPr>
                            <w:rFonts w:ascii="Times New Roman"/>
                            <w:w w:val="99"/>
                            <w:sz w:val="21"/>
                          </w:rPr>
                          <w:t>3</w:t>
                        </w:r>
                      </w:p>
                    </w:txbxContent>
                  </v:textbox>
                </v:shape>
                <v:shape id="文本框 14" o:spid="_x0000_s1026" o:spt="202" type="#_x0000_t202" style="position:absolute;left:6946;top:1779;height:232;width:125;" filled="f" stroked="f" coordsize="21600,21600" o:gfxdata="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772F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231" w:lineRule="exact"/>
                          <w:rPr>
                            <w:rFonts w:ascii="Times New Roman"/>
                            <w:sz w:val="21"/>
                          </w:rPr>
                        </w:pPr>
                        <w:r>
                          <w:rPr>
                            <w:rFonts w:ascii="Times New Roman"/>
                            <w:w w:val="99"/>
                            <w:sz w:val="21"/>
                          </w:rPr>
                          <w:t>2</w:t>
                        </w:r>
                      </w:p>
                    </w:txbxContent>
                  </v:textbox>
                </v:shape>
                <v:shape id="文本框 15" o:spid="_x0000_s1026" o:spt="202" type="#_x0000_t202" style="position:absolute;left:6185;top:2241;height:232;width:148;" filled="f" stroked="f" coordsize="21600,21600" o:gfxdata="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IAZD+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pPr>
                          <w:spacing w:line="231" w:lineRule="exact"/>
                          <w:rPr>
                            <w:rFonts w:ascii="Times New Roman"/>
                            <w:i/>
                            <w:sz w:val="21"/>
                          </w:rPr>
                        </w:pPr>
                        <w:r>
                          <w:rPr>
                            <w:rFonts w:ascii="Times New Roman"/>
                            <w:i/>
                            <w:w w:val="99"/>
                            <w:sz w:val="21"/>
                          </w:rPr>
                          <w:t>B</w:t>
                        </w:r>
                      </w:p>
                    </w:txbxContent>
                  </v:textbox>
                </v:shape>
                <w10:wrap type="topAndBottom"/>
              </v:group>
            </w:pict>
          </mc:Fallback>
        </mc:AlternateContent>
      </w:r>
    </w:p>
    <w:p>
      <w:pPr>
        <w:pStyle w:val="5"/>
        <w:rPr>
          <w:sz w:val="22"/>
        </w:rPr>
      </w:pPr>
    </w:p>
    <w:p>
      <w:pPr>
        <w:pStyle w:val="5"/>
        <w:rPr>
          <w:sz w:val="22"/>
        </w:rPr>
      </w:pPr>
    </w:p>
    <w:p>
      <w:pPr>
        <w:pStyle w:val="5"/>
        <w:rPr>
          <w:sz w:val="22"/>
        </w:rPr>
      </w:pPr>
      <w:r>
        <w:rPr>
          <w:color w:val="FFFFFF"/>
          <w:sz w:val="4"/>
        </w:rPr>
        <w:t>[来源:Zxxk.Com]</w:t>
      </w:r>
    </w:p>
    <w:p>
      <w:pPr>
        <w:pStyle w:val="5"/>
        <w:rPr>
          <w:sz w:val="22"/>
        </w:rPr>
      </w:pPr>
    </w:p>
    <w:p>
      <w:pPr>
        <w:pStyle w:val="5"/>
        <w:rPr>
          <w:sz w:val="22"/>
        </w:rPr>
      </w:pPr>
    </w:p>
    <w:p>
      <w:pPr>
        <w:pStyle w:val="5"/>
        <w:rPr>
          <w:sz w:val="22"/>
        </w:rPr>
      </w:pPr>
    </w:p>
    <w:p>
      <w:pPr>
        <w:pStyle w:val="5"/>
        <w:rPr>
          <w:sz w:val="22"/>
        </w:rPr>
      </w:pPr>
    </w:p>
    <w:p>
      <w:pPr>
        <w:pStyle w:val="11"/>
        <w:numPr>
          <w:ilvl w:val="0"/>
          <w:numId w:val="1"/>
        </w:numPr>
        <w:tabs>
          <w:tab w:val="left" w:pos="643"/>
        </w:tabs>
        <w:spacing w:before="178" w:line="278" w:lineRule="auto"/>
        <w:ind w:left="640" w:hanging="420"/>
        <w:rPr>
          <w:sz w:val="21"/>
        </w:rPr>
      </w:pPr>
      <w:r>
        <w:rPr>
          <w:spacing w:val="-5"/>
          <w:sz w:val="21"/>
        </w:rPr>
        <w:t xml:space="preserve">在环形跑道上，两人都按顺时针方向跑时，每 </w:t>
      </w:r>
      <w:r>
        <w:rPr>
          <w:sz w:val="21"/>
        </w:rPr>
        <w:t>12</w:t>
      </w:r>
      <w:r>
        <w:rPr>
          <w:spacing w:val="-7"/>
          <w:sz w:val="21"/>
        </w:rPr>
        <w:t xml:space="preserve"> 分钟相遇一次，如果两人速度不变， </w:t>
      </w:r>
      <w:r>
        <w:rPr>
          <w:spacing w:val="-8"/>
          <w:sz w:val="21"/>
        </w:rPr>
        <w:t xml:space="preserve">其中一人改成按逆时针方向跑，每隔 </w:t>
      </w:r>
      <w:r>
        <w:rPr>
          <w:sz w:val="21"/>
        </w:rPr>
        <w:t>4</w:t>
      </w:r>
      <w:r>
        <w:rPr>
          <w:spacing w:val="-8"/>
          <w:sz w:val="21"/>
        </w:rPr>
        <w:t xml:space="preserve"> 分钟相遇一次，问两人跑一圈各需要几分钟？</w: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11"/>
        <w:numPr>
          <w:ilvl w:val="0"/>
          <w:numId w:val="1"/>
        </w:numPr>
        <w:tabs>
          <w:tab w:val="left" w:pos="643"/>
        </w:tabs>
        <w:spacing w:before="135" w:line="278" w:lineRule="auto"/>
        <w:ind w:left="640" w:hanging="420"/>
        <w:rPr>
          <w:sz w:val="21"/>
        </w:rPr>
      </w:pPr>
      <w:r>
        <w:rPr>
          <w:spacing w:val="-7"/>
          <w:sz w:val="21"/>
        </w:rPr>
        <w:t xml:space="preserve">如图，一个长方形的房屋长 </w:t>
      </w:r>
      <w:r>
        <w:rPr>
          <w:sz w:val="21"/>
        </w:rPr>
        <w:t>13</w:t>
      </w:r>
      <w:r>
        <w:rPr>
          <w:spacing w:val="-18"/>
          <w:sz w:val="21"/>
        </w:rPr>
        <w:t xml:space="preserve"> 米，宽 </w:t>
      </w:r>
      <w:r>
        <w:rPr>
          <w:sz w:val="21"/>
        </w:rPr>
        <w:t>8</w:t>
      </w:r>
      <w:r>
        <w:rPr>
          <w:spacing w:val="-8"/>
          <w:sz w:val="21"/>
        </w:rPr>
        <w:t xml:space="preserve"> 米．甲、乙两人分别从房屋的两个墙角出发， </w:t>
      </w:r>
      <w:r>
        <w:rPr>
          <w:spacing w:val="-13"/>
          <w:sz w:val="21"/>
        </w:rPr>
        <w:t xml:space="preserve">甲每秒钟行 </w:t>
      </w:r>
      <w:r>
        <w:rPr>
          <w:sz w:val="21"/>
        </w:rPr>
        <w:t>3</w:t>
      </w:r>
      <w:r>
        <w:rPr>
          <w:spacing w:val="-14"/>
          <w:sz w:val="21"/>
        </w:rPr>
        <w:t xml:space="preserve"> 米，乙每秒钟行 </w:t>
      </w:r>
      <w:r>
        <w:rPr>
          <w:sz w:val="21"/>
        </w:rPr>
        <w:t>2</w:t>
      </w:r>
      <w:r>
        <w:rPr>
          <w:spacing w:val="-9"/>
          <w:sz w:val="21"/>
        </w:rPr>
        <w:t xml:space="preserve"> 米.问:经过多长时间甲第一次看见乙?</w:t>
      </w:r>
    </w:p>
    <w:p>
      <w:pPr>
        <w:pStyle w:val="5"/>
        <w:ind w:left="3337"/>
        <w:rPr>
          <w:sz w:val="20"/>
        </w:rPr>
      </w:pPr>
      <w:r>
        <w:rPr>
          <w:sz w:val="20"/>
        </w:rPr>
        <w:drawing>
          <wp:inline distT="0" distB="0" distL="0" distR="0">
            <wp:extent cx="976630" cy="776605"/>
            <wp:effectExtent l="0" t="0" r="0" b="0"/>
            <wp:docPr id="11" name="image8.jpe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8.jpeg" descr="学科网(www.zxxk.com)--教育资源门户，提供试卷、教案、课件、论文、素材及各类教学资源下载，还有大量而丰富的教学相关资讯！"/>
                    <pic:cNvPicPr>
                      <a:picLocks noChangeAspect="1"/>
                    </pic:cNvPicPr>
                  </pic:nvPicPr>
                  <pic:blipFill>
                    <a:blip r:embed="rId17" cstate="print"/>
                    <a:stretch>
                      <a:fillRect/>
                    </a:stretch>
                  </pic:blipFill>
                  <pic:spPr>
                    <a:xfrm>
                      <a:off x="0" y="0"/>
                      <a:ext cx="976769" cy="777239"/>
                    </a:xfrm>
                    <a:prstGeom prst="rect">
                      <a:avLst/>
                    </a:prstGeom>
                  </pic:spPr>
                </pic:pic>
              </a:graphicData>
            </a:graphic>
          </wp:inline>
        </w:drawing>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6"/>
        <w:rPr>
          <w:sz w:val="29"/>
        </w:rPr>
      </w:pPr>
    </w:p>
    <w:p>
      <w:pPr>
        <w:pStyle w:val="11"/>
        <w:numPr>
          <w:ilvl w:val="0"/>
          <w:numId w:val="1"/>
        </w:numPr>
        <w:tabs>
          <w:tab w:val="left" w:pos="643"/>
        </w:tabs>
        <w:spacing w:line="278" w:lineRule="auto"/>
        <w:ind w:left="640" w:hanging="420"/>
        <w:jc w:val="both"/>
        <w:rPr>
          <w:sz w:val="21"/>
        </w:rPr>
      </w:pPr>
      <w:r>
        <w:rPr>
          <w:spacing w:val="-22"/>
          <w:sz w:val="21"/>
        </w:rPr>
        <w:t xml:space="preserve">甲、乙、丙在湖边散步，三人同时从同一点出发，绕湖行走，甲速度是每小时 </w:t>
      </w:r>
      <w:r>
        <w:rPr>
          <w:sz w:val="21"/>
        </w:rPr>
        <w:t>5.4</w:t>
      </w:r>
      <w:r>
        <w:rPr>
          <w:spacing w:val="-11"/>
          <w:sz w:val="21"/>
        </w:rPr>
        <w:t xml:space="preserve"> 千米， </w:t>
      </w:r>
      <w:r>
        <w:rPr>
          <w:spacing w:val="-10"/>
          <w:sz w:val="21"/>
        </w:rPr>
        <w:t xml:space="preserve">乙速度是每小时 </w:t>
      </w:r>
      <w:r>
        <w:rPr>
          <w:sz w:val="21"/>
        </w:rPr>
        <w:t>4.2</w:t>
      </w:r>
      <w:r>
        <w:rPr>
          <w:spacing w:val="-13"/>
          <w:sz w:val="21"/>
        </w:rPr>
        <w:t xml:space="preserve"> 千米，她们二人同方向行走，丙与她们反方向行走，半个小时后甲</w:t>
      </w:r>
      <w:r>
        <w:rPr>
          <w:spacing w:val="-12"/>
          <w:sz w:val="21"/>
        </w:rPr>
        <w:t xml:space="preserve">和丙相遇，在过 </w:t>
      </w:r>
      <w:r>
        <w:rPr>
          <w:sz w:val="21"/>
        </w:rPr>
        <w:t>5</w:t>
      </w:r>
      <w:r>
        <w:rPr>
          <w:spacing w:val="-8"/>
          <w:sz w:val="21"/>
        </w:rPr>
        <w:t xml:space="preserve"> 分钟，乙与丙相遇。那么绕湖一周的行程是多少？</w:t>
      </w:r>
    </w:p>
    <w:p>
      <w:pPr>
        <w:spacing w:line="278" w:lineRule="auto"/>
        <w:jc w:val="both"/>
        <w:rPr>
          <w:sz w:val="21"/>
        </w:rPr>
        <w:sectPr>
          <w:pgSz w:w="11910" w:h="16840"/>
          <w:pgMar w:top="1360" w:right="1480" w:bottom="1540" w:left="1580" w:header="863" w:footer="1357" w:gutter="0"/>
          <w:cols w:space="720" w:num="1"/>
        </w:sectPr>
      </w:pPr>
    </w:p>
    <w:p>
      <w:pPr>
        <w:pStyle w:val="5"/>
        <w:rPr>
          <w:sz w:val="20"/>
        </w:rPr>
      </w:pPr>
    </w:p>
    <w:p>
      <w:pPr>
        <w:pStyle w:val="5"/>
        <w:rPr>
          <w:sz w:val="20"/>
        </w:rPr>
      </w:pPr>
    </w:p>
    <w:p>
      <w:pPr>
        <w:pStyle w:val="5"/>
        <w:rPr>
          <w:sz w:val="20"/>
        </w:rPr>
      </w:pPr>
    </w:p>
    <w:p>
      <w:pPr>
        <w:pStyle w:val="5"/>
        <w:spacing w:before="8"/>
        <w:rPr>
          <w:sz w:val="26"/>
        </w:rPr>
      </w:pPr>
    </w:p>
    <w:p>
      <w:pPr>
        <w:pStyle w:val="11"/>
        <w:numPr>
          <w:ilvl w:val="0"/>
          <w:numId w:val="1"/>
        </w:numPr>
        <w:tabs>
          <w:tab w:val="left" w:pos="646"/>
        </w:tabs>
        <w:spacing w:before="72" w:line="278" w:lineRule="auto"/>
        <w:ind w:left="640" w:right="313" w:hanging="420"/>
        <w:jc w:val="both"/>
        <w:rPr>
          <w:sz w:val="21"/>
        </w:rPr>
      </w:pPr>
      <w:r>
        <w:drawing>
          <wp:anchor distT="0" distB="0" distL="0" distR="0" simplePos="0" relativeHeight="251644928" behindDoc="0" locked="0" layoutInCell="1" allowOverlap="1">
            <wp:simplePos x="0" y="0"/>
            <wp:positionH relativeFrom="page">
              <wp:posOffset>3169920</wp:posOffset>
            </wp:positionH>
            <wp:positionV relativeFrom="paragraph">
              <wp:posOffset>672465</wp:posOffset>
            </wp:positionV>
            <wp:extent cx="1238250" cy="895350"/>
            <wp:effectExtent l="0" t="0" r="0" b="0"/>
            <wp:wrapTopAndBottom/>
            <wp:docPr id="13" name="image9.jpe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9.jpeg" descr="学科网(www.zxxk.com)--教育资源门户，提供试卷、教案、课件、论文、素材及各类教学资源下载，还有大量而丰富的教学相关资讯！"/>
                    <pic:cNvPicPr>
                      <a:picLocks noChangeAspect="1"/>
                    </pic:cNvPicPr>
                  </pic:nvPicPr>
                  <pic:blipFill>
                    <a:blip r:embed="rId18" cstate="print"/>
                    <a:stretch>
                      <a:fillRect/>
                    </a:stretch>
                  </pic:blipFill>
                  <pic:spPr>
                    <a:xfrm>
                      <a:off x="0" y="0"/>
                      <a:ext cx="1238249" cy="895350"/>
                    </a:xfrm>
                    <a:prstGeom prst="rect">
                      <a:avLst/>
                    </a:prstGeom>
                  </pic:spPr>
                </pic:pic>
              </a:graphicData>
            </a:graphic>
          </wp:anchor>
        </w:drawing>
      </w:r>
      <w:r>
        <w:rPr>
          <w:sz w:val="21"/>
        </w:rPr>
        <w:t>甲和乙两人分别从圆形场地的直径两端点同时开始以匀速按相反的方向绕此圆形路线</w:t>
      </w:r>
      <w:r>
        <w:rPr>
          <w:spacing w:val="-16"/>
          <w:sz w:val="21"/>
        </w:rPr>
        <w:t xml:space="preserve">运动，当乙走了 </w:t>
      </w:r>
      <w:r>
        <w:rPr>
          <w:sz w:val="21"/>
        </w:rPr>
        <w:t>100</w:t>
      </w:r>
      <w:r>
        <w:rPr>
          <w:spacing w:val="-18"/>
          <w:sz w:val="21"/>
        </w:rPr>
        <w:t xml:space="preserve"> 米以后，他们第一次相遇，在甲走完一周前 </w:t>
      </w:r>
      <w:r>
        <w:rPr>
          <w:sz w:val="21"/>
        </w:rPr>
        <w:t>60</w:t>
      </w:r>
      <w:r>
        <w:rPr>
          <w:spacing w:val="-8"/>
          <w:sz w:val="21"/>
        </w:rPr>
        <w:t xml:space="preserve"> 米处又第二次相遇。</w:t>
      </w:r>
      <w:r>
        <w:rPr>
          <w:spacing w:val="-5"/>
          <w:sz w:val="21"/>
        </w:rPr>
        <w:t>求此圆形场地的周长？</w: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12"/>
      </w:pPr>
    </w:p>
    <w:p>
      <w:pPr>
        <w:pStyle w:val="11"/>
        <w:numPr>
          <w:ilvl w:val="0"/>
          <w:numId w:val="1"/>
        </w:numPr>
        <w:tabs>
          <w:tab w:val="left" w:pos="540"/>
        </w:tabs>
        <w:spacing w:line="480" w:lineRule="auto"/>
        <w:ind w:left="534" w:right="210" w:hanging="314"/>
        <w:rPr>
          <w:rFonts w:ascii="Times New Roman" w:eastAsia="Times New Roman"/>
          <w:i/>
          <w:sz w:val="24"/>
        </w:rPr>
      </w:pPr>
      <w:r>
        <w:rPr>
          <w:spacing w:val="-2"/>
          <w:sz w:val="21"/>
        </w:rPr>
        <w:t xml:space="preserve">如图是一个跑道的示意图，沿 </w:t>
      </w:r>
      <w:r>
        <w:rPr>
          <w:rFonts w:ascii="Times New Roman" w:eastAsia="Times New Roman"/>
          <w:i/>
          <w:spacing w:val="-7"/>
          <w:position w:val="6"/>
          <w:sz w:val="24"/>
        </w:rPr>
        <w:t>ACBEA</w:t>
      </w:r>
      <w:r>
        <w:rPr>
          <w:rFonts w:ascii="Times New Roman" w:eastAsia="Times New Roman"/>
          <w:i/>
          <w:spacing w:val="-11"/>
          <w:position w:val="6"/>
          <w:sz w:val="24"/>
        </w:rPr>
        <w:t xml:space="preserve"> </w:t>
      </w:r>
      <w:r>
        <w:rPr>
          <w:spacing w:val="9"/>
          <w:sz w:val="21"/>
        </w:rPr>
        <w:t>走一圈是</w:t>
      </w:r>
      <w:r>
        <w:rPr>
          <w:rFonts w:ascii="Times New Roman" w:eastAsia="Times New Roman"/>
          <w:position w:val="6"/>
          <w:sz w:val="24"/>
        </w:rPr>
        <w:t>400</w:t>
      </w:r>
      <w:r>
        <w:rPr>
          <w:rFonts w:ascii="Times New Roman" w:eastAsia="Times New Roman"/>
          <w:spacing w:val="1"/>
          <w:position w:val="6"/>
          <w:sz w:val="24"/>
        </w:rPr>
        <w:t xml:space="preserve"> </w:t>
      </w:r>
      <w:r>
        <w:rPr>
          <w:spacing w:val="-7"/>
          <w:sz w:val="21"/>
        </w:rPr>
        <w:t xml:space="preserve">米，沿 </w:t>
      </w:r>
      <w:r>
        <w:rPr>
          <w:rFonts w:ascii="Times New Roman" w:eastAsia="Times New Roman"/>
          <w:i/>
          <w:position w:val="6"/>
          <w:sz w:val="24"/>
        </w:rPr>
        <w:t>ACBDA</w:t>
      </w:r>
      <w:r>
        <w:rPr>
          <w:spacing w:val="8"/>
          <w:sz w:val="21"/>
        </w:rPr>
        <w:t>走一圈是</w:t>
      </w:r>
      <w:r>
        <w:rPr>
          <w:rFonts w:ascii="Times New Roman" w:eastAsia="Times New Roman"/>
          <w:position w:val="6"/>
          <w:sz w:val="24"/>
        </w:rPr>
        <w:t>275</w:t>
      </w:r>
      <w:r>
        <w:rPr>
          <w:rFonts w:ascii="Times New Roman" w:eastAsia="Times New Roman"/>
          <w:spacing w:val="2"/>
          <w:position w:val="6"/>
          <w:sz w:val="24"/>
        </w:rPr>
        <w:t xml:space="preserve"> </w:t>
      </w:r>
      <w:r>
        <w:rPr>
          <w:sz w:val="21"/>
        </w:rPr>
        <w:t xml:space="preserve">米， </w:t>
      </w:r>
      <w:r>
        <w:rPr>
          <w:spacing w:val="-16"/>
          <w:sz w:val="21"/>
        </w:rPr>
        <w:t xml:space="preserve">其中 </w:t>
      </w:r>
      <w:r>
        <w:rPr>
          <w:rFonts w:ascii="Times New Roman" w:eastAsia="Times New Roman"/>
          <w:i/>
          <w:sz w:val="23"/>
        </w:rPr>
        <w:t>A</w:t>
      </w:r>
      <w:r>
        <w:rPr>
          <w:rFonts w:ascii="Times New Roman" w:eastAsia="Times New Roman"/>
          <w:i/>
          <w:spacing w:val="-13"/>
          <w:sz w:val="23"/>
        </w:rPr>
        <w:t xml:space="preserve"> </w:t>
      </w:r>
      <w:r>
        <w:rPr>
          <w:spacing w:val="-28"/>
          <w:sz w:val="21"/>
        </w:rPr>
        <w:t xml:space="preserve">到 </w:t>
      </w:r>
      <w:r>
        <w:rPr>
          <w:rFonts w:ascii="Times New Roman" w:eastAsia="Times New Roman"/>
          <w:i/>
          <w:sz w:val="23"/>
        </w:rPr>
        <w:t>B</w:t>
      </w:r>
      <w:r>
        <w:rPr>
          <w:rFonts w:ascii="Times New Roman" w:eastAsia="Times New Roman"/>
          <w:i/>
          <w:spacing w:val="4"/>
          <w:sz w:val="23"/>
        </w:rPr>
        <w:t xml:space="preserve"> </w:t>
      </w:r>
      <w:r>
        <w:rPr>
          <w:spacing w:val="2"/>
          <w:sz w:val="21"/>
        </w:rPr>
        <w:t>的直线距离是</w:t>
      </w:r>
      <w:r>
        <w:rPr>
          <w:rFonts w:ascii="Times New Roman" w:eastAsia="Times New Roman"/>
          <w:position w:val="6"/>
          <w:sz w:val="24"/>
        </w:rPr>
        <w:t>75</w:t>
      </w:r>
      <w:r>
        <w:rPr>
          <w:rFonts w:ascii="Times New Roman" w:eastAsia="Times New Roman"/>
          <w:spacing w:val="-31"/>
          <w:position w:val="6"/>
          <w:sz w:val="24"/>
        </w:rPr>
        <w:t xml:space="preserve"> </w:t>
      </w:r>
      <w:r>
        <w:rPr>
          <w:spacing w:val="-13"/>
          <w:sz w:val="21"/>
        </w:rPr>
        <w:t xml:space="preserve">米．甲、乙二人同时从 </w:t>
      </w:r>
      <w:r>
        <w:rPr>
          <w:rFonts w:ascii="Times New Roman" w:eastAsia="Times New Roman"/>
          <w:i/>
          <w:sz w:val="23"/>
        </w:rPr>
        <w:t>A</w:t>
      </w:r>
      <w:r>
        <w:rPr>
          <w:rFonts w:ascii="Times New Roman" w:eastAsia="Times New Roman"/>
          <w:i/>
          <w:spacing w:val="-13"/>
          <w:sz w:val="23"/>
        </w:rPr>
        <w:t xml:space="preserve"> </w:t>
      </w:r>
      <w:r>
        <w:rPr>
          <w:spacing w:val="-10"/>
          <w:sz w:val="21"/>
        </w:rPr>
        <w:t xml:space="preserve">点出发练习长跑，甲沿 </w:t>
      </w:r>
      <w:r>
        <w:rPr>
          <w:rFonts w:ascii="Times New Roman" w:eastAsia="Times New Roman"/>
          <w:i/>
          <w:spacing w:val="-7"/>
          <w:position w:val="6"/>
          <w:sz w:val="24"/>
        </w:rPr>
        <w:t>ACBDA</w:t>
      </w:r>
    </w:p>
    <w:p>
      <w:pPr>
        <w:spacing w:before="11"/>
        <w:ind w:left="534"/>
        <w:rPr>
          <w:sz w:val="21"/>
        </w:rPr>
      </w:pPr>
      <w:r>
        <w:rPr>
          <w:sz w:val="21"/>
        </w:rPr>
        <w:t>的小圈跑，每</w:t>
      </w:r>
      <w:r>
        <w:rPr>
          <w:rFonts w:ascii="Times New Roman" w:eastAsia="Times New Roman"/>
          <w:position w:val="6"/>
          <w:sz w:val="24"/>
        </w:rPr>
        <w:t xml:space="preserve">100 </w:t>
      </w:r>
      <w:r>
        <w:rPr>
          <w:sz w:val="21"/>
        </w:rPr>
        <w:t>米用</w:t>
      </w:r>
      <w:r>
        <w:rPr>
          <w:rFonts w:ascii="Times New Roman" w:eastAsia="Times New Roman"/>
          <w:sz w:val="23"/>
        </w:rPr>
        <w:t xml:space="preserve">24 </w:t>
      </w:r>
      <w:r>
        <w:rPr>
          <w:sz w:val="21"/>
        </w:rPr>
        <w:t xml:space="preserve">秒，乙沿 </w:t>
      </w:r>
      <w:r>
        <w:rPr>
          <w:rFonts w:ascii="Times New Roman" w:eastAsia="Times New Roman"/>
          <w:i/>
          <w:position w:val="6"/>
          <w:sz w:val="24"/>
        </w:rPr>
        <w:t xml:space="preserve">ACBEA </w:t>
      </w:r>
      <w:r>
        <w:rPr>
          <w:sz w:val="21"/>
        </w:rPr>
        <w:t>的大圈跑，每</w:t>
      </w:r>
      <w:r>
        <w:rPr>
          <w:rFonts w:ascii="Times New Roman" w:eastAsia="Times New Roman"/>
          <w:position w:val="6"/>
          <w:sz w:val="24"/>
        </w:rPr>
        <w:t xml:space="preserve">100 </w:t>
      </w:r>
      <w:r>
        <w:rPr>
          <w:sz w:val="21"/>
        </w:rPr>
        <w:t>米用</w:t>
      </w:r>
      <w:r>
        <w:rPr>
          <w:rFonts w:ascii="Times New Roman" w:eastAsia="Times New Roman"/>
          <w:sz w:val="23"/>
        </w:rPr>
        <w:t xml:space="preserve">21 </w:t>
      </w:r>
      <w:r>
        <w:rPr>
          <w:sz w:val="21"/>
        </w:rPr>
        <w:t>秒，问：</w:t>
      </w:r>
    </w:p>
    <w:p>
      <w:pPr>
        <w:pStyle w:val="5"/>
        <w:spacing w:before="162"/>
        <w:ind w:left="1228"/>
      </w:pPr>
      <w:r>
        <w:t>⑴ 乙跑第几圈时第一次与甲相遇？</w:t>
      </w:r>
    </w:p>
    <w:p>
      <w:pPr>
        <w:pStyle w:val="5"/>
        <w:spacing w:before="39"/>
        <w:ind w:left="1228"/>
      </w:pPr>
      <w:r>
        <w:t xml:space="preserve">⑵ 发多长时间甲、乙再次在 </w:t>
      </w:r>
      <w:r>
        <w:rPr>
          <w:rFonts w:ascii="Times New Roman" w:hAnsi="Times New Roman" w:eastAsia="Times New Roman"/>
          <w:i/>
          <w:sz w:val="23"/>
        </w:rPr>
        <w:t xml:space="preserve">A </w:t>
      </w:r>
      <w:r>
        <w:t>相遇？</w:t>
      </w:r>
    </w:p>
    <w:p>
      <w:pPr>
        <w:spacing w:before="156"/>
        <w:ind w:right="138"/>
        <w:jc w:val="center"/>
        <w:rPr>
          <w:rFonts w:ascii="Times New Roman"/>
          <w:i/>
          <w:sz w:val="18"/>
        </w:rPr>
      </w:pPr>
      <w:r>
        <w:rPr>
          <w:rFonts w:ascii="Times New Roman"/>
          <w:i/>
          <w:w w:val="99"/>
          <w:sz w:val="18"/>
        </w:rPr>
        <w:t>A</w:t>
      </w:r>
    </w:p>
    <w:p>
      <w:pPr>
        <w:pStyle w:val="5"/>
        <w:rPr>
          <w:rFonts w:ascii="Times New Roman"/>
          <w:i/>
          <w:sz w:val="20"/>
        </w:rPr>
      </w:pPr>
    </w:p>
    <w:p>
      <w:pPr>
        <w:pStyle w:val="5"/>
        <w:spacing w:before="8"/>
        <w:rPr>
          <w:rFonts w:ascii="Times New Roman"/>
          <w:i/>
        </w:rPr>
      </w:pPr>
    </w:p>
    <w:p>
      <w:pPr>
        <w:tabs>
          <w:tab w:val="left" w:pos="2461"/>
        </w:tabs>
        <w:ind w:right="123"/>
        <w:jc w:val="center"/>
        <w:rPr>
          <w:rFonts w:ascii="Times New Roman"/>
          <w:i/>
          <w:sz w:val="18"/>
        </w:rPr>
      </w:pPr>
      <w:r>
        <mc:AlternateContent>
          <mc:Choice Requires="wpg">
            <w:drawing>
              <wp:anchor distT="0" distB="0" distL="114300" distR="114300" simplePos="0" relativeHeight="251658240" behindDoc="1" locked="0" layoutInCell="1" allowOverlap="1">
                <wp:simplePos x="0" y="0"/>
                <wp:positionH relativeFrom="page">
                  <wp:posOffset>3052445</wp:posOffset>
                </wp:positionH>
                <wp:positionV relativeFrom="paragraph">
                  <wp:posOffset>-302895</wp:posOffset>
                </wp:positionV>
                <wp:extent cx="1454785" cy="744855"/>
                <wp:effectExtent l="2540" t="2540" r="9525" b="14605"/>
                <wp:wrapNone/>
                <wp:docPr id="49" name="组合 16"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454785" cy="744855"/>
                          <a:chOff x="4808" y="-478"/>
                          <a:chExt cx="2291" cy="1173"/>
                        </a:xfrm>
                      </wpg:grpSpPr>
                      <wps:wsp>
                        <wps:cNvPr id="37" name="自选图形 17"/>
                        <wps:cNvSpPr/>
                        <wps:spPr>
                          <a:xfrm>
                            <a:off x="666" y="2906"/>
                            <a:ext cx="5347" cy="2705"/>
                          </a:xfrm>
                          <a:custGeom>
                            <a:avLst/>
                            <a:gdLst>
                              <a:gd name="A1" fmla="val 0"/>
                              <a:gd name="A2" fmla="val 0"/>
                              <a:gd name="A3" fmla="val 0"/>
                            </a:gdLst>
                            <a:ahLst/>
                            <a:cxnLst/>
                            <a:pathLst>
                              <a:path w="5347" h="2705">
                                <a:moveTo>
                                  <a:pt x="5850" y="-2241"/>
                                </a:moveTo>
                                <a:lnTo>
                                  <a:pt x="5927" y="-2247"/>
                                </a:lnTo>
                                <a:lnTo>
                                  <a:pt x="6000" y="-2262"/>
                                </a:lnTo>
                                <a:lnTo>
                                  <a:pt x="6070" y="-2286"/>
                                </a:lnTo>
                                <a:lnTo>
                                  <a:pt x="6135" y="-2318"/>
                                </a:lnTo>
                                <a:lnTo>
                                  <a:pt x="6194" y="-2359"/>
                                </a:lnTo>
                                <a:lnTo>
                                  <a:pt x="6248" y="-2407"/>
                                </a:lnTo>
                                <a:lnTo>
                                  <a:pt x="6294" y="-2460"/>
                                </a:lnTo>
                                <a:lnTo>
                                  <a:pt x="6334" y="-2520"/>
                                </a:lnTo>
                                <a:lnTo>
                                  <a:pt x="6366" y="-2585"/>
                                </a:lnTo>
                                <a:lnTo>
                                  <a:pt x="6390" y="-2654"/>
                                </a:lnTo>
                                <a:lnTo>
                                  <a:pt x="6405" y="-2726"/>
                                </a:lnTo>
                                <a:lnTo>
                                  <a:pt x="6410" y="-2801"/>
                                </a:lnTo>
                                <a:lnTo>
                                  <a:pt x="6405" y="-2877"/>
                                </a:lnTo>
                                <a:lnTo>
                                  <a:pt x="6390" y="-2949"/>
                                </a:lnTo>
                                <a:lnTo>
                                  <a:pt x="6366" y="-3018"/>
                                </a:lnTo>
                                <a:lnTo>
                                  <a:pt x="6334" y="-3083"/>
                                </a:lnTo>
                                <a:lnTo>
                                  <a:pt x="6294" y="-3142"/>
                                </a:lnTo>
                                <a:lnTo>
                                  <a:pt x="6248" y="-3196"/>
                                </a:lnTo>
                                <a:lnTo>
                                  <a:pt x="6194" y="-3244"/>
                                </a:lnTo>
                                <a:lnTo>
                                  <a:pt x="6135" y="-3284"/>
                                </a:lnTo>
                                <a:lnTo>
                                  <a:pt x="6070" y="-3317"/>
                                </a:lnTo>
                                <a:lnTo>
                                  <a:pt x="6000" y="-3341"/>
                                </a:lnTo>
                                <a:lnTo>
                                  <a:pt x="5927" y="-3356"/>
                                </a:lnTo>
                                <a:lnTo>
                                  <a:pt x="5850" y="-3362"/>
                                </a:lnTo>
                                <a:moveTo>
                                  <a:pt x="4716" y="-3362"/>
                                </a:moveTo>
                                <a:lnTo>
                                  <a:pt x="4641" y="-3357"/>
                                </a:lnTo>
                                <a:lnTo>
                                  <a:pt x="4569" y="-3342"/>
                                </a:lnTo>
                                <a:lnTo>
                                  <a:pt x="4501" y="-3318"/>
                                </a:lnTo>
                                <a:lnTo>
                                  <a:pt x="4437" y="-3286"/>
                                </a:lnTo>
                                <a:lnTo>
                                  <a:pt x="4379" y="-3246"/>
                                </a:lnTo>
                                <a:lnTo>
                                  <a:pt x="4326" y="-3199"/>
                                </a:lnTo>
                                <a:lnTo>
                                  <a:pt x="4279" y="-3146"/>
                                </a:lnTo>
                                <a:lnTo>
                                  <a:pt x="4239" y="-3086"/>
                                </a:lnTo>
                                <a:lnTo>
                                  <a:pt x="4207" y="-3021"/>
                                </a:lnTo>
                                <a:lnTo>
                                  <a:pt x="4184" y="-2952"/>
                                </a:lnTo>
                                <a:lnTo>
                                  <a:pt x="4169" y="-2878"/>
                                </a:lnTo>
                                <a:lnTo>
                                  <a:pt x="4164" y="-2801"/>
                                </a:lnTo>
                                <a:lnTo>
                                  <a:pt x="4169" y="-2724"/>
                                </a:lnTo>
                                <a:lnTo>
                                  <a:pt x="4184" y="-2650"/>
                                </a:lnTo>
                                <a:lnTo>
                                  <a:pt x="4208" y="-2580"/>
                                </a:lnTo>
                                <a:lnTo>
                                  <a:pt x="4240" y="-2515"/>
                                </a:lnTo>
                                <a:lnTo>
                                  <a:pt x="4279" y="-2454"/>
                                </a:lnTo>
                                <a:lnTo>
                                  <a:pt x="4326" y="-2400"/>
                                </a:lnTo>
                                <a:lnTo>
                                  <a:pt x="4380" y="-2352"/>
                                </a:lnTo>
                                <a:lnTo>
                                  <a:pt x="4439" y="-2311"/>
                                </a:lnTo>
                                <a:lnTo>
                                  <a:pt x="4504" y="-2278"/>
                                </a:lnTo>
                                <a:lnTo>
                                  <a:pt x="4573" y="-2254"/>
                                </a:lnTo>
                                <a:lnTo>
                                  <a:pt x="4647" y="-2239"/>
                                </a:lnTo>
                                <a:lnTo>
                                  <a:pt x="4724" y="-2234"/>
                                </a:lnTo>
                                <a:moveTo>
                                  <a:pt x="4724" y="-3362"/>
                                </a:moveTo>
                                <a:lnTo>
                                  <a:pt x="5858" y="-3362"/>
                                </a:lnTo>
                                <a:moveTo>
                                  <a:pt x="4724" y="-2226"/>
                                </a:moveTo>
                                <a:lnTo>
                                  <a:pt x="5858" y="-2226"/>
                                </a:lnTo>
                                <a:moveTo>
                                  <a:pt x="5291" y="-3362"/>
                                </a:moveTo>
                                <a:lnTo>
                                  <a:pt x="5291" y="-2226"/>
                                </a:lnTo>
                              </a:path>
                            </a:pathLst>
                          </a:custGeom>
                          <a:noFill/>
                          <a:ln w="4723" cap="flat" cmpd="sng">
                            <a:solidFill>
                              <a:srgbClr val="000000"/>
                            </a:solidFill>
                            <a:prstDash val="solid"/>
                            <a:round/>
                            <a:headEnd type="none" w="med" len="med"/>
                            <a:tailEnd type="none" w="med" len="med"/>
                          </a:ln>
                        </wps:spPr>
                        <wps:bodyPr upright="1"/>
                      </wps:wsp>
                      <wps:wsp>
                        <wps:cNvPr id="38" name="任意多边形 18"/>
                        <wps:cNvSpPr/>
                        <wps:spPr>
                          <a:xfrm>
                            <a:off x="5938" y="93"/>
                            <a:ext cx="30" cy="30"/>
                          </a:xfrm>
                          <a:custGeom>
                            <a:avLst/>
                            <a:gdLst/>
                            <a:ahLst/>
                            <a:cxnLst/>
                            <a:pathLst>
                              <a:path w="30" h="30">
                                <a:moveTo>
                                  <a:pt x="22" y="0"/>
                                </a:moveTo>
                                <a:lnTo>
                                  <a:pt x="7" y="0"/>
                                </a:lnTo>
                                <a:lnTo>
                                  <a:pt x="0" y="8"/>
                                </a:lnTo>
                                <a:lnTo>
                                  <a:pt x="0" y="23"/>
                                </a:lnTo>
                                <a:lnTo>
                                  <a:pt x="7" y="30"/>
                                </a:lnTo>
                                <a:lnTo>
                                  <a:pt x="22" y="30"/>
                                </a:lnTo>
                                <a:lnTo>
                                  <a:pt x="30" y="23"/>
                                </a:lnTo>
                                <a:lnTo>
                                  <a:pt x="30" y="8"/>
                                </a:lnTo>
                                <a:lnTo>
                                  <a:pt x="22" y="0"/>
                                </a:lnTo>
                                <a:close/>
                              </a:path>
                            </a:pathLst>
                          </a:custGeom>
                          <a:solidFill>
                            <a:srgbClr val="000000"/>
                          </a:solidFill>
                          <a:ln>
                            <a:noFill/>
                          </a:ln>
                        </wps:spPr>
                        <wps:bodyPr upright="1"/>
                      </wps:wsp>
                      <wps:wsp>
                        <wps:cNvPr id="39" name="任意多边形 19"/>
                        <wps:cNvSpPr/>
                        <wps:spPr>
                          <a:xfrm>
                            <a:off x="5938" y="93"/>
                            <a:ext cx="30" cy="30"/>
                          </a:xfrm>
                          <a:custGeom>
                            <a:avLst/>
                            <a:gdLst/>
                            <a:ahLst/>
                            <a:cxnLst/>
                            <a:pathLst>
                              <a:path w="30" h="30">
                                <a:moveTo>
                                  <a:pt x="0" y="15"/>
                                </a:moveTo>
                                <a:lnTo>
                                  <a:pt x="0" y="23"/>
                                </a:lnTo>
                                <a:lnTo>
                                  <a:pt x="7" y="30"/>
                                </a:lnTo>
                                <a:lnTo>
                                  <a:pt x="15" y="30"/>
                                </a:lnTo>
                                <a:lnTo>
                                  <a:pt x="22" y="30"/>
                                </a:lnTo>
                                <a:lnTo>
                                  <a:pt x="30" y="23"/>
                                </a:lnTo>
                                <a:lnTo>
                                  <a:pt x="30" y="15"/>
                                </a:lnTo>
                                <a:lnTo>
                                  <a:pt x="30" y="8"/>
                                </a:lnTo>
                                <a:lnTo>
                                  <a:pt x="22" y="0"/>
                                </a:lnTo>
                                <a:lnTo>
                                  <a:pt x="15" y="0"/>
                                </a:lnTo>
                                <a:lnTo>
                                  <a:pt x="7" y="0"/>
                                </a:lnTo>
                                <a:lnTo>
                                  <a:pt x="0" y="8"/>
                                </a:lnTo>
                                <a:lnTo>
                                  <a:pt x="0" y="15"/>
                                </a:lnTo>
                                <a:close/>
                              </a:path>
                            </a:pathLst>
                          </a:custGeom>
                          <a:noFill/>
                          <a:ln w="4723" cap="flat" cmpd="sng">
                            <a:solidFill>
                              <a:srgbClr val="000000"/>
                            </a:solidFill>
                            <a:prstDash val="solid"/>
                            <a:headEnd type="none" w="med" len="med"/>
                            <a:tailEnd type="none" w="med" len="med"/>
                          </a:ln>
                        </wps:spPr>
                        <wps:bodyPr upright="1"/>
                      </wps:wsp>
                      <wps:wsp>
                        <wps:cNvPr id="40" name="任意多边形 20"/>
                        <wps:cNvSpPr/>
                        <wps:spPr>
                          <a:xfrm>
                            <a:off x="5938" y="-475"/>
                            <a:ext cx="30" cy="30"/>
                          </a:xfrm>
                          <a:custGeom>
                            <a:avLst/>
                            <a:gdLst/>
                            <a:ahLst/>
                            <a:cxnLst/>
                            <a:pathLst>
                              <a:path w="30" h="30">
                                <a:moveTo>
                                  <a:pt x="22" y="0"/>
                                </a:moveTo>
                                <a:lnTo>
                                  <a:pt x="7" y="0"/>
                                </a:lnTo>
                                <a:lnTo>
                                  <a:pt x="0" y="7"/>
                                </a:lnTo>
                                <a:lnTo>
                                  <a:pt x="0" y="22"/>
                                </a:lnTo>
                                <a:lnTo>
                                  <a:pt x="7" y="30"/>
                                </a:lnTo>
                                <a:lnTo>
                                  <a:pt x="22" y="30"/>
                                </a:lnTo>
                                <a:lnTo>
                                  <a:pt x="30" y="22"/>
                                </a:lnTo>
                                <a:lnTo>
                                  <a:pt x="30" y="7"/>
                                </a:lnTo>
                                <a:lnTo>
                                  <a:pt x="22" y="0"/>
                                </a:lnTo>
                                <a:close/>
                              </a:path>
                            </a:pathLst>
                          </a:custGeom>
                          <a:solidFill>
                            <a:srgbClr val="000000"/>
                          </a:solidFill>
                          <a:ln>
                            <a:noFill/>
                          </a:ln>
                        </wps:spPr>
                        <wps:bodyPr upright="1"/>
                      </wps:wsp>
                      <wps:wsp>
                        <wps:cNvPr id="41" name="任意多边形 21"/>
                        <wps:cNvSpPr/>
                        <wps:spPr>
                          <a:xfrm>
                            <a:off x="5938" y="-475"/>
                            <a:ext cx="30" cy="30"/>
                          </a:xfrm>
                          <a:custGeom>
                            <a:avLst/>
                            <a:gdLst/>
                            <a:ahLst/>
                            <a:cxnLst/>
                            <a:pathLst>
                              <a:path w="30" h="30">
                                <a:moveTo>
                                  <a:pt x="0" y="15"/>
                                </a:moveTo>
                                <a:lnTo>
                                  <a:pt x="0" y="22"/>
                                </a:lnTo>
                                <a:lnTo>
                                  <a:pt x="7" y="30"/>
                                </a:lnTo>
                                <a:lnTo>
                                  <a:pt x="15" y="30"/>
                                </a:lnTo>
                                <a:lnTo>
                                  <a:pt x="22" y="30"/>
                                </a:lnTo>
                                <a:lnTo>
                                  <a:pt x="30" y="22"/>
                                </a:lnTo>
                                <a:lnTo>
                                  <a:pt x="30" y="15"/>
                                </a:lnTo>
                                <a:lnTo>
                                  <a:pt x="30" y="7"/>
                                </a:lnTo>
                                <a:lnTo>
                                  <a:pt x="22" y="0"/>
                                </a:lnTo>
                                <a:lnTo>
                                  <a:pt x="15" y="0"/>
                                </a:lnTo>
                                <a:lnTo>
                                  <a:pt x="7" y="0"/>
                                </a:lnTo>
                                <a:lnTo>
                                  <a:pt x="0" y="7"/>
                                </a:lnTo>
                                <a:lnTo>
                                  <a:pt x="0" y="15"/>
                                </a:lnTo>
                                <a:close/>
                              </a:path>
                            </a:pathLst>
                          </a:custGeom>
                          <a:noFill/>
                          <a:ln w="4723" cap="flat" cmpd="sng">
                            <a:solidFill>
                              <a:srgbClr val="000000"/>
                            </a:solidFill>
                            <a:prstDash val="solid"/>
                            <a:headEnd type="none" w="med" len="med"/>
                            <a:tailEnd type="none" w="med" len="med"/>
                          </a:ln>
                        </wps:spPr>
                        <wps:bodyPr upright="1"/>
                      </wps:wsp>
                      <wps:wsp>
                        <wps:cNvPr id="42" name="任意多边形 22"/>
                        <wps:cNvSpPr/>
                        <wps:spPr>
                          <a:xfrm>
                            <a:off x="5938" y="660"/>
                            <a:ext cx="30" cy="30"/>
                          </a:xfrm>
                          <a:custGeom>
                            <a:avLst/>
                            <a:gdLst/>
                            <a:ahLst/>
                            <a:cxnLst/>
                            <a:pathLst>
                              <a:path w="30" h="30">
                                <a:moveTo>
                                  <a:pt x="22" y="0"/>
                                </a:moveTo>
                                <a:lnTo>
                                  <a:pt x="7" y="0"/>
                                </a:lnTo>
                                <a:lnTo>
                                  <a:pt x="0" y="8"/>
                                </a:lnTo>
                                <a:lnTo>
                                  <a:pt x="0" y="22"/>
                                </a:lnTo>
                                <a:lnTo>
                                  <a:pt x="7" y="30"/>
                                </a:lnTo>
                                <a:lnTo>
                                  <a:pt x="22" y="30"/>
                                </a:lnTo>
                                <a:lnTo>
                                  <a:pt x="30" y="22"/>
                                </a:lnTo>
                                <a:lnTo>
                                  <a:pt x="30" y="8"/>
                                </a:lnTo>
                                <a:lnTo>
                                  <a:pt x="22" y="0"/>
                                </a:lnTo>
                                <a:close/>
                              </a:path>
                            </a:pathLst>
                          </a:custGeom>
                          <a:solidFill>
                            <a:srgbClr val="000000"/>
                          </a:solidFill>
                          <a:ln>
                            <a:noFill/>
                          </a:ln>
                        </wps:spPr>
                        <wps:bodyPr upright="1"/>
                      </wps:wsp>
                      <wps:wsp>
                        <wps:cNvPr id="43" name="任意多边形 23"/>
                        <wps:cNvSpPr/>
                        <wps:spPr>
                          <a:xfrm>
                            <a:off x="5938" y="660"/>
                            <a:ext cx="30" cy="30"/>
                          </a:xfrm>
                          <a:custGeom>
                            <a:avLst/>
                            <a:gdLst/>
                            <a:ahLst/>
                            <a:cxnLst/>
                            <a:pathLst>
                              <a:path w="30" h="30">
                                <a:moveTo>
                                  <a:pt x="0" y="15"/>
                                </a:moveTo>
                                <a:lnTo>
                                  <a:pt x="0" y="22"/>
                                </a:lnTo>
                                <a:lnTo>
                                  <a:pt x="7" y="30"/>
                                </a:lnTo>
                                <a:lnTo>
                                  <a:pt x="15" y="30"/>
                                </a:lnTo>
                                <a:lnTo>
                                  <a:pt x="22" y="30"/>
                                </a:lnTo>
                                <a:lnTo>
                                  <a:pt x="30" y="22"/>
                                </a:lnTo>
                                <a:lnTo>
                                  <a:pt x="30" y="15"/>
                                </a:lnTo>
                                <a:lnTo>
                                  <a:pt x="30" y="8"/>
                                </a:lnTo>
                                <a:lnTo>
                                  <a:pt x="22" y="0"/>
                                </a:lnTo>
                                <a:lnTo>
                                  <a:pt x="15" y="0"/>
                                </a:lnTo>
                                <a:lnTo>
                                  <a:pt x="7" y="0"/>
                                </a:lnTo>
                                <a:lnTo>
                                  <a:pt x="0" y="8"/>
                                </a:lnTo>
                                <a:lnTo>
                                  <a:pt x="0" y="15"/>
                                </a:lnTo>
                                <a:close/>
                              </a:path>
                            </a:pathLst>
                          </a:custGeom>
                          <a:noFill/>
                          <a:ln w="4723" cap="flat" cmpd="sng">
                            <a:solidFill>
                              <a:srgbClr val="000000"/>
                            </a:solidFill>
                            <a:prstDash val="solid"/>
                            <a:headEnd type="none" w="med" len="med"/>
                            <a:tailEnd type="none" w="med" len="med"/>
                          </a:ln>
                        </wps:spPr>
                        <wps:bodyPr upright="1"/>
                      </wps:wsp>
                      <wps:wsp>
                        <wps:cNvPr id="44" name="任意多边形 24"/>
                        <wps:cNvSpPr/>
                        <wps:spPr>
                          <a:xfrm>
                            <a:off x="4811" y="93"/>
                            <a:ext cx="30" cy="30"/>
                          </a:xfrm>
                          <a:custGeom>
                            <a:avLst/>
                            <a:gdLst/>
                            <a:ahLst/>
                            <a:cxnLst/>
                            <a:pathLst>
                              <a:path w="30" h="30">
                                <a:moveTo>
                                  <a:pt x="22" y="0"/>
                                </a:moveTo>
                                <a:lnTo>
                                  <a:pt x="7" y="0"/>
                                </a:lnTo>
                                <a:lnTo>
                                  <a:pt x="0" y="8"/>
                                </a:lnTo>
                                <a:lnTo>
                                  <a:pt x="0" y="23"/>
                                </a:lnTo>
                                <a:lnTo>
                                  <a:pt x="7" y="30"/>
                                </a:lnTo>
                                <a:lnTo>
                                  <a:pt x="22" y="30"/>
                                </a:lnTo>
                                <a:lnTo>
                                  <a:pt x="29" y="23"/>
                                </a:lnTo>
                                <a:lnTo>
                                  <a:pt x="29" y="8"/>
                                </a:lnTo>
                                <a:lnTo>
                                  <a:pt x="22" y="0"/>
                                </a:lnTo>
                                <a:close/>
                              </a:path>
                            </a:pathLst>
                          </a:custGeom>
                          <a:solidFill>
                            <a:srgbClr val="000000"/>
                          </a:solidFill>
                          <a:ln>
                            <a:noFill/>
                          </a:ln>
                        </wps:spPr>
                        <wps:bodyPr upright="1"/>
                      </wps:wsp>
                      <wps:wsp>
                        <wps:cNvPr id="45" name="任意多边形 25"/>
                        <wps:cNvSpPr/>
                        <wps:spPr>
                          <a:xfrm>
                            <a:off x="4811" y="93"/>
                            <a:ext cx="30" cy="30"/>
                          </a:xfrm>
                          <a:custGeom>
                            <a:avLst/>
                            <a:gdLst/>
                            <a:ahLst/>
                            <a:cxnLst/>
                            <a:pathLst>
                              <a:path w="30" h="30">
                                <a:moveTo>
                                  <a:pt x="0" y="15"/>
                                </a:moveTo>
                                <a:lnTo>
                                  <a:pt x="0" y="23"/>
                                </a:lnTo>
                                <a:lnTo>
                                  <a:pt x="7" y="30"/>
                                </a:lnTo>
                                <a:lnTo>
                                  <a:pt x="15" y="30"/>
                                </a:lnTo>
                                <a:lnTo>
                                  <a:pt x="22" y="30"/>
                                </a:lnTo>
                                <a:lnTo>
                                  <a:pt x="29" y="23"/>
                                </a:lnTo>
                                <a:lnTo>
                                  <a:pt x="29" y="15"/>
                                </a:lnTo>
                                <a:lnTo>
                                  <a:pt x="29" y="8"/>
                                </a:lnTo>
                                <a:lnTo>
                                  <a:pt x="22" y="0"/>
                                </a:lnTo>
                                <a:lnTo>
                                  <a:pt x="15" y="0"/>
                                </a:lnTo>
                                <a:lnTo>
                                  <a:pt x="7" y="0"/>
                                </a:lnTo>
                                <a:lnTo>
                                  <a:pt x="0" y="8"/>
                                </a:lnTo>
                                <a:lnTo>
                                  <a:pt x="0" y="15"/>
                                </a:lnTo>
                                <a:close/>
                              </a:path>
                            </a:pathLst>
                          </a:custGeom>
                          <a:noFill/>
                          <a:ln w="4723" cap="flat" cmpd="sng">
                            <a:solidFill>
                              <a:srgbClr val="000000"/>
                            </a:solidFill>
                            <a:prstDash val="solid"/>
                            <a:headEnd type="none" w="med" len="med"/>
                            <a:tailEnd type="none" w="med" len="med"/>
                          </a:ln>
                        </wps:spPr>
                        <wps:bodyPr upright="1"/>
                      </wps:wsp>
                      <wps:wsp>
                        <wps:cNvPr id="46" name="任意多边形 26"/>
                        <wps:cNvSpPr/>
                        <wps:spPr>
                          <a:xfrm>
                            <a:off x="7064" y="93"/>
                            <a:ext cx="30" cy="30"/>
                          </a:xfrm>
                          <a:custGeom>
                            <a:avLst/>
                            <a:gdLst/>
                            <a:ahLst/>
                            <a:cxnLst/>
                            <a:pathLst>
                              <a:path w="30" h="30">
                                <a:moveTo>
                                  <a:pt x="22" y="0"/>
                                </a:moveTo>
                                <a:lnTo>
                                  <a:pt x="7" y="0"/>
                                </a:lnTo>
                                <a:lnTo>
                                  <a:pt x="0" y="8"/>
                                </a:lnTo>
                                <a:lnTo>
                                  <a:pt x="0" y="23"/>
                                </a:lnTo>
                                <a:lnTo>
                                  <a:pt x="7" y="30"/>
                                </a:lnTo>
                                <a:lnTo>
                                  <a:pt x="22" y="30"/>
                                </a:lnTo>
                                <a:lnTo>
                                  <a:pt x="29" y="23"/>
                                </a:lnTo>
                                <a:lnTo>
                                  <a:pt x="29" y="8"/>
                                </a:lnTo>
                                <a:lnTo>
                                  <a:pt x="22" y="0"/>
                                </a:lnTo>
                                <a:close/>
                              </a:path>
                            </a:pathLst>
                          </a:custGeom>
                          <a:solidFill>
                            <a:srgbClr val="000000"/>
                          </a:solidFill>
                          <a:ln>
                            <a:noFill/>
                          </a:ln>
                        </wps:spPr>
                        <wps:bodyPr upright="1"/>
                      </wps:wsp>
                      <wps:wsp>
                        <wps:cNvPr id="47" name="任意多边形 27"/>
                        <wps:cNvSpPr/>
                        <wps:spPr>
                          <a:xfrm>
                            <a:off x="7064" y="93"/>
                            <a:ext cx="30" cy="30"/>
                          </a:xfrm>
                          <a:custGeom>
                            <a:avLst/>
                            <a:gdLst/>
                            <a:ahLst/>
                            <a:cxnLst/>
                            <a:pathLst>
                              <a:path w="30" h="30">
                                <a:moveTo>
                                  <a:pt x="0" y="15"/>
                                </a:moveTo>
                                <a:lnTo>
                                  <a:pt x="0" y="23"/>
                                </a:lnTo>
                                <a:lnTo>
                                  <a:pt x="7" y="30"/>
                                </a:lnTo>
                                <a:lnTo>
                                  <a:pt x="15" y="30"/>
                                </a:lnTo>
                                <a:lnTo>
                                  <a:pt x="22" y="30"/>
                                </a:lnTo>
                                <a:lnTo>
                                  <a:pt x="29" y="23"/>
                                </a:lnTo>
                                <a:lnTo>
                                  <a:pt x="29" y="15"/>
                                </a:lnTo>
                                <a:lnTo>
                                  <a:pt x="29" y="8"/>
                                </a:lnTo>
                                <a:lnTo>
                                  <a:pt x="22" y="0"/>
                                </a:lnTo>
                                <a:lnTo>
                                  <a:pt x="15" y="0"/>
                                </a:lnTo>
                                <a:lnTo>
                                  <a:pt x="7" y="0"/>
                                </a:lnTo>
                                <a:lnTo>
                                  <a:pt x="0" y="8"/>
                                </a:lnTo>
                                <a:lnTo>
                                  <a:pt x="0" y="15"/>
                                </a:lnTo>
                                <a:close/>
                              </a:path>
                            </a:pathLst>
                          </a:custGeom>
                          <a:noFill/>
                          <a:ln w="4723" cap="flat" cmpd="sng">
                            <a:solidFill>
                              <a:srgbClr val="000000"/>
                            </a:solidFill>
                            <a:prstDash val="solid"/>
                            <a:headEnd type="none" w="med" len="med"/>
                            <a:tailEnd type="none" w="med" len="med"/>
                          </a:ln>
                        </wps:spPr>
                        <wps:bodyPr upright="1"/>
                      </wps:wsp>
                      <wps:wsp>
                        <wps:cNvPr id="48" name="文本框 28"/>
                        <wps:cNvSpPr txBox="1"/>
                        <wps:spPr>
                          <a:xfrm>
                            <a:off x="5990" y="0"/>
                            <a:ext cx="150" cy="199"/>
                          </a:xfrm>
                          <a:prstGeom prst="rect">
                            <a:avLst/>
                          </a:prstGeom>
                          <a:noFill/>
                          <a:ln>
                            <a:noFill/>
                          </a:ln>
                        </wps:spPr>
                        <wps:txbx>
                          <w:txbxContent>
                            <w:p>
                              <w:pPr>
                                <w:spacing w:line="199" w:lineRule="exact"/>
                                <w:rPr>
                                  <w:rFonts w:ascii="Times New Roman"/>
                                  <w:i/>
                                  <w:sz w:val="18"/>
                                </w:rPr>
                              </w:pPr>
                              <w:r>
                                <w:rPr>
                                  <w:rFonts w:ascii="Times New Roman"/>
                                  <w:i/>
                                  <w:w w:val="99"/>
                                  <w:sz w:val="18"/>
                                </w:rPr>
                                <w:t>D</w:t>
                              </w:r>
                            </w:p>
                          </w:txbxContent>
                        </wps:txbx>
                        <wps:bodyPr lIns="0" tIns="0" rIns="0" bIns="0" upright="1"/>
                      </wps:wsp>
                    </wpg:wgp>
                  </a:graphicData>
                </a:graphic>
              </wp:anchor>
            </w:drawing>
          </mc:Choice>
          <mc:Fallback>
            <w:pict>
              <v:group id="组合 16" o:spid="_x0000_s1026" o:spt="203" alt="学科网(www.zxxk.com)--教育资源门户，提供试卷、教案、课件、论文、素材及各类教学资源下载，还有大量而丰富的教学相关资讯！" style="position:absolute;left:0pt;margin-left:240.35pt;margin-top:-23.85pt;height:58.65pt;width:114.55pt;mso-position-horizontal-relative:page;z-index:-251658240;mso-width-relative:page;mso-height-relative:page;" coordorigin="4808,-478" coordsize="2291,1173" o:gfxdata="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">
                <o:lock v:ext="edit" aspectratio="f"/>
                <v:shape id="自选图形 17" o:spid="_x0000_s1026" o:spt="100" style="position:absolute;left:666;top:2906;height:2705;width:5347;" filled="f" stroked="t" coordsize="5347,2705" o:gfxdata="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8uuMW8AAAA&#10;2wAAAA8AAAAAAAAAAQAgAAAAIgAAAGRycy9kb3ducmV2LnhtbFBLAQIUABQAAAAIAIdO4kAzLwWe&#10;OwAAADkAAAAQAAAAAAAAAAEAIAAAAAsBAABkcnMvc2hhcGV4bWwueG1sUEsFBgAAAAAGAAYAWwEA&#10;ALUDAAAAAA==&#10;" path="m5850,-2241l5927,-2247,6000,-2262,6070,-2286,6135,-2318,6194,-2359,6248,-2407,6294,-2460,6334,-2520,6366,-2585,6390,-2654,6405,-2726,6410,-2801,6405,-2877,6390,-2949,6366,-3018,6334,-3083,6294,-3142,6248,-3196,6194,-3244,6135,-3284,6070,-3317,6000,-3341,5927,-3356,5850,-3362m4716,-3362l4641,-3357,4569,-3342,4501,-3318,4437,-3286,4379,-3246,4326,-3199,4279,-3146,4239,-3086,4207,-3021,4184,-2952,4169,-2878,4164,-2801,4169,-2724,4184,-2650,4208,-2580,4240,-2515,4279,-2454,4326,-2400,4380,-2352,4439,-2311,4504,-2278,4573,-2254,4647,-2239,4724,-2234m4724,-3362l5858,-3362m4724,-2226l5858,-2226m5291,-3362l5291,-2226e">
                  <v:fill on="f" focussize="0,0"/>
                  <v:stroke weight="0.371889763779528pt" color="#000000" joinstyle="round"/>
                  <v:imagedata o:title=""/>
                  <o:lock v:ext="edit" aspectratio="f"/>
                </v:shape>
                <v:shape id="任意多边形 18" o:spid="_x0000_s1026" o:spt="100" style="position:absolute;left:5938;top:93;height:30;width:30;" fillcolor="#000000" filled="t" stroked="f" coordsize="30,30" o:gfxdata="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E7wrdrUAAADbAAAADwAA&#10;AAAAAAABACAAAAAiAAAAZHJzL2Rvd25yZXYueG1sUEsBAhQAFAAAAAgAh07iQDMvBZ47AAAAOQAA&#10;ABAAAAAAAAAAAQAgAAAABAEAAGRycy9zaGFwZXhtbC54bWxQSwUGAAAAAAYABgBbAQAArgMAAAAA&#10;" path="m22,0l7,0,0,8,0,23,7,30,22,30,30,23,30,8,22,0xe">
                  <v:fill on="t" focussize="0,0"/>
                  <v:stroke on="f"/>
                  <v:imagedata o:title=""/>
                  <o:lock v:ext="edit" aspectratio="f"/>
                </v:shape>
                <v:shape id="任意多边形 19" o:spid="_x0000_s1026" o:spt="100" style="position:absolute;left:5938;top:93;height:30;width:30;" filled="f" stroked="t" coordsize="30,30" o:gfxdata="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kQVJy/&#10;AAAA2wAAAA8AAAAAAAAAAQAgAAAAIgAAAGRycy9kb3ducmV2LnhtbFBLAQIUABQAAAAIAIdO4kAz&#10;LwWeOwAAADkAAAAQAAAAAAAAAAEAIAAAAA4BAABkcnMvc2hhcGV4bWwueG1sUEsFBgAAAAAGAAYA&#10;WwEAALgDAAAAAA==&#10;" path="m0,15l0,23,7,30,15,30,22,30,30,23,30,15,30,8,22,0,15,0,7,0,0,8,0,15xe">
                  <v:fill on="f" focussize="0,0"/>
                  <v:stroke weight="0.371889763779528pt" color="#000000" joinstyle="round"/>
                  <v:imagedata o:title=""/>
                  <o:lock v:ext="edit" aspectratio="f"/>
                </v:shape>
                <v:shape id="任意多边形 20" o:spid="_x0000_s1026" o:spt="100" style="position:absolute;left:5938;top:-475;height:30;width:30;" fillcolor="#000000" filled="t" stroked="f" coordsize="30,30" o:gfxdata="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tcxUDbUAAADbAAAADwAA&#10;AAAAAAABACAAAAAiAAAAZHJzL2Rvd25yZXYueG1sUEsBAhQAFAAAAAgAh07iQDMvBZ47AAAAOQAA&#10;ABAAAAAAAAAAAQAgAAAABAEAAGRycy9zaGFwZXhtbC54bWxQSwUGAAAAAAYABgBbAQAArgMAAAAA&#10;" path="m22,0l7,0,0,7,0,22,7,30,22,30,30,22,30,7,22,0xe">
                  <v:fill on="t" focussize="0,0"/>
                  <v:stroke on="f"/>
                  <v:imagedata o:title=""/>
                  <o:lock v:ext="edit" aspectratio="f"/>
                </v:shape>
                <v:shape id="任意多边形 21" o:spid="_x0000_s1026" o:spt="100" style="position:absolute;left:5938;top:-475;height:30;width:30;" filled="f" stroked="t" coordsize="30,30" o:gfxdata="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9gK+e/&#10;AAAA2wAAAA8AAAAAAAAAAQAgAAAAIgAAAGRycy9kb3ducmV2LnhtbFBLAQIUABQAAAAIAIdO4kAz&#10;LwWeOwAAADkAAAAQAAAAAAAAAAEAIAAAAA4BAABkcnMvc2hhcGV4bWwueG1sUEsFBgAAAAAGAAYA&#10;WwEAALgDAAAAAA==&#10;" path="m0,15l0,22,7,30,15,30,22,30,30,22,30,15,30,7,22,0,15,0,7,0,0,7,0,15xe">
                  <v:fill on="f" focussize="0,0"/>
                  <v:stroke weight="0.371889763779528pt" color="#000000" joinstyle="round"/>
                  <v:imagedata o:title=""/>
                  <o:lock v:ext="edit" aspectratio="f"/>
                </v:shape>
                <v:shape id="任意多边形 22" o:spid="_x0000_s1026" o:spt="100" style="position:absolute;left:5938;top:660;height:30;width:30;" fillcolor="#000000" filled="t" stroked="f" coordsize="30,30" o:gfxdata="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qUm/hugAAANsA&#10;AAAPAAAAAAAAAAEAIAAAACIAAABkcnMvZG93bnJldi54bWxQSwECFAAUAAAACACHTuJAMy8FnjsA&#10;AAA5AAAAEAAAAAAAAAABACAAAAAJAQAAZHJzL3NoYXBleG1sLnhtbFBLBQYAAAAABgAGAFsBAACz&#10;AwAAAAA=&#10;" path="m22,0l7,0,0,8,0,22,7,30,22,30,30,22,30,8,22,0xe">
                  <v:fill on="t" focussize="0,0"/>
                  <v:stroke on="f"/>
                  <v:imagedata o:title=""/>
                  <o:lock v:ext="edit" aspectratio="f"/>
                </v:shape>
                <v:shape id="任意多边形 23" o:spid="_x0000_s1026" o:spt="100" style="position:absolute;left:5938;top:660;height:30;width:30;" filled="f" stroked="t" coordsize="30,30" o:gfxdata="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P4QC74A&#10;AADbAAAADwAAAAAAAAABACAAAAAiAAAAZHJzL2Rvd25yZXYueG1sUEsBAhQAFAAAAAgAh07iQDMv&#10;BZ47AAAAOQAAABAAAAAAAAAAAQAgAAAADQEAAGRycy9zaGFwZXhtbC54bWxQSwUGAAAAAAYABgBb&#10;AQAAtwMAAAAA&#10;" path="m0,15l0,22,7,30,15,30,22,30,30,22,30,15,30,8,22,0,15,0,7,0,0,8,0,15xe">
                  <v:fill on="f" focussize="0,0"/>
                  <v:stroke weight="0.371889763779528pt" color="#000000" joinstyle="round"/>
                  <v:imagedata o:title=""/>
                  <o:lock v:ext="edit" aspectratio="f"/>
                </v:shape>
                <v:shape id="任意多边形 24" o:spid="_x0000_s1026" o:spt="100" style="position:absolute;left:4811;top:93;height:30;width:30;" fillcolor="#000000" filled="t" stroked="f" coordsize="30,30" o:gfxdata="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vdSDrgAAADbAAAA&#10;DwAAAAAAAAABACAAAAAiAAAAZHJzL2Rvd25yZXYueG1sUEsBAhQAFAAAAAgAh07iQDMvBZ47AAAA&#10;OQAAABAAAAAAAAAAAQAgAAAABwEAAGRycy9zaGFwZXhtbC54bWxQSwUGAAAAAAYABgBbAQAAsQMA&#10;AAAA&#10;" path="m22,0l7,0,0,8,0,23,7,30,22,30,29,23,29,8,22,0xe">
                  <v:fill on="t" focussize="0,0"/>
                  <v:stroke on="f"/>
                  <v:imagedata o:title=""/>
                  <o:lock v:ext="edit" aspectratio="f"/>
                </v:shape>
                <v:shape id="任意多边形 25" o:spid="_x0000_s1026" o:spt="100" style="position:absolute;left:4811;top:93;height:30;width:30;" filled="f" stroked="t" coordsize="30,30" o:gfxdata="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Wy3k&#10;wAAAANsAAAAPAAAAAAAAAAEAIAAAACIAAABkcnMvZG93bnJldi54bWxQSwECFAAUAAAACACHTuJA&#10;My8FnjsAAAA5AAAAEAAAAAAAAAABACAAAAAPAQAAZHJzL3NoYXBleG1sLnhtbFBLBQYAAAAABgAG&#10;AFsBAAC5AwAAAAA=&#10;" path="m0,15l0,23,7,30,15,30,22,30,29,23,29,15,29,8,22,0,15,0,7,0,0,8,0,15xe">
                  <v:fill on="f" focussize="0,0"/>
                  <v:stroke weight="0.371889763779528pt" color="#000000" joinstyle="round"/>
                  <v:imagedata o:title=""/>
                  <o:lock v:ext="edit" aspectratio="f"/>
                </v:shape>
                <v:shape id="任意多边形 26" o:spid="_x0000_s1026" o:spt="100" style="position:absolute;left:7064;top:93;height:30;width:30;" fillcolor="#000000" filled="t" stroked="f" coordsize="30,30" o:gfxdata="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Wlp4rgAAADbAAAA&#10;DwAAAAAAAAABACAAAAAiAAAAZHJzL2Rvd25yZXYueG1sUEsBAhQAFAAAAAgAh07iQDMvBZ47AAAA&#10;OQAAABAAAAAAAAAAAQAgAAAABwEAAGRycy9zaGFwZXhtbC54bWxQSwUGAAAAAAYABgBbAQAAsQMA&#10;AAAA&#10;" path="m22,0l7,0,0,8,0,23,7,30,22,30,29,23,29,8,22,0xe">
                  <v:fill on="t" focussize="0,0"/>
                  <v:stroke on="f"/>
                  <v:imagedata o:title=""/>
                  <o:lock v:ext="edit" aspectratio="f"/>
                </v:shape>
                <v:shape id="任意多边形 27" o:spid="_x0000_s1026" o:spt="100" style="position:absolute;left:7064;top:93;height:30;width:30;" filled="f" stroked="t" coordsize="30,30" o:gfxdata="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gi/&#10;AAAA2wAAAA8AAAAAAAAAAQAgAAAAIgAAAGRycy9kb3ducmV2LnhtbFBLAQIUABQAAAAIAIdO4kAz&#10;LwWeOwAAADkAAAAQAAAAAAAAAAEAIAAAAA4BAABkcnMvc2hhcGV4bWwueG1sUEsFBgAAAAAGAAYA&#10;WwEAALgDAAAAAA==&#10;" path="m0,15l0,23,7,30,15,30,22,30,29,23,29,15,29,8,22,0,15,0,7,0,0,8,0,15xe">
                  <v:fill on="f" focussize="0,0"/>
                  <v:stroke weight="0.371889763779528pt" color="#000000" joinstyle="round"/>
                  <v:imagedata o:title=""/>
                  <o:lock v:ext="edit" aspectratio="f"/>
                </v:shape>
                <v:shape id="文本框 28" o:spid="_x0000_s1026" o:spt="202" type="#_x0000_t202" style="position:absolute;left:5990;top:0;height:199;width:150;" filled="f" stroked="f" coordsize="21600,21600" o:gfxdata="UEsDBAoAAAAAAIdO4kAAAAAAAAAAAAAAAAAEAAAAZHJzL1BLAwQUAAAACACHTuJA58/So7oAAADb&#10;AAAADwAAAGRycy9kb3ducmV2LnhtbEVPy2oCMRTdF/yHcAvd1UQp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z9Kj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line="199" w:lineRule="exact"/>
                          <w:rPr>
                            <w:rFonts w:ascii="Times New Roman"/>
                            <w:i/>
                            <w:sz w:val="18"/>
                          </w:rPr>
                        </w:pPr>
                        <w:r>
                          <w:rPr>
                            <w:rFonts w:ascii="Times New Roman"/>
                            <w:i/>
                            <w:w w:val="99"/>
                            <w:sz w:val="18"/>
                          </w:rPr>
                          <w:t>D</w:t>
                        </w:r>
                      </w:p>
                    </w:txbxContent>
                  </v:textbox>
                </v:shape>
              </v:group>
            </w:pict>
          </mc:Fallback>
        </mc:AlternateContent>
      </w:r>
      <w:r>
        <w:rPr>
          <w:rFonts w:ascii="Times New Roman"/>
          <w:i/>
          <w:sz w:val="18"/>
        </w:rPr>
        <w:t>C</w:t>
      </w:r>
      <w:r>
        <w:rPr>
          <w:rFonts w:ascii="Times New Roman"/>
          <w:i/>
          <w:sz w:val="18"/>
        </w:rPr>
        <w:tab/>
      </w:r>
      <w:r>
        <w:rPr>
          <w:rFonts w:ascii="Times New Roman"/>
          <w:i/>
          <w:sz w:val="18"/>
        </w:rPr>
        <w:t>E</w:t>
      </w:r>
    </w:p>
    <w:p>
      <w:pPr>
        <w:pStyle w:val="5"/>
        <w:rPr>
          <w:rFonts w:ascii="Times New Roman"/>
          <w:i/>
          <w:sz w:val="20"/>
        </w:rPr>
      </w:pPr>
    </w:p>
    <w:p>
      <w:pPr>
        <w:pStyle w:val="5"/>
        <w:spacing w:before="9"/>
        <w:rPr>
          <w:rFonts w:ascii="Times New Roman"/>
          <w:i/>
        </w:rPr>
      </w:pPr>
    </w:p>
    <w:p>
      <w:pPr>
        <w:ind w:right="93"/>
        <w:jc w:val="center"/>
        <w:rPr>
          <w:rFonts w:ascii="Times New Roman"/>
          <w:i/>
          <w:sz w:val="18"/>
        </w:rPr>
      </w:pPr>
      <w:r>
        <w:rPr>
          <w:rFonts w:ascii="Times New Roman"/>
          <w:i/>
          <w:w w:val="99"/>
          <w:sz w:val="18"/>
        </w:rPr>
        <w:t>B</w:t>
      </w:r>
    </w:p>
    <w:p>
      <w:pPr>
        <w:pStyle w:val="5"/>
        <w:rPr>
          <w:rFonts w:ascii="Times New Roman"/>
          <w:i/>
          <w:sz w:val="20"/>
        </w:rPr>
      </w:pPr>
    </w:p>
    <w:p>
      <w:pPr>
        <w:pStyle w:val="5"/>
        <w:rPr>
          <w:rFonts w:ascii="Times New Roman"/>
          <w:i/>
          <w:sz w:val="20"/>
        </w:rPr>
      </w:pPr>
    </w:p>
    <w:p>
      <w:pPr>
        <w:pStyle w:val="5"/>
        <w:rPr>
          <w:rFonts w:ascii="Times New Roman"/>
          <w:i/>
          <w:sz w:val="20"/>
        </w:rPr>
      </w:pPr>
    </w:p>
    <w:p>
      <w:pPr>
        <w:pStyle w:val="5"/>
        <w:rPr>
          <w:rFonts w:ascii="Times New Roman"/>
          <w:i/>
          <w:sz w:val="20"/>
        </w:rPr>
      </w:pPr>
    </w:p>
    <w:p>
      <w:pPr>
        <w:pStyle w:val="5"/>
        <w:rPr>
          <w:rFonts w:ascii="Times New Roman"/>
          <w:i/>
          <w:sz w:val="20"/>
        </w:rPr>
      </w:pPr>
    </w:p>
    <w:p>
      <w:pPr>
        <w:pStyle w:val="5"/>
        <w:rPr>
          <w:rFonts w:ascii="Times New Roman"/>
          <w:i/>
          <w:sz w:val="20"/>
        </w:rPr>
      </w:pPr>
    </w:p>
    <w:p>
      <w:pPr>
        <w:pStyle w:val="5"/>
        <w:spacing w:before="2"/>
        <w:rPr>
          <w:rFonts w:ascii="Times New Roman"/>
          <w:i/>
          <w:sz w:val="17"/>
        </w:rPr>
      </w:pPr>
    </w:p>
    <w:p>
      <w:pPr>
        <w:pStyle w:val="2"/>
      </w:pPr>
      <w:r>
        <w:rPr>
          <w:color w:val="538DD3"/>
        </w:rPr>
        <w:t>四．杯赛演练：</w:t>
      </w:r>
    </w:p>
    <w:p>
      <w:pPr>
        <w:pStyle w:val="11"/>
        <w:numPr>
          <w:ilvl w:val="0"/>
          <w:numId w:val="1"/>
        </w:numPr>
        <w:tabs>
          <w:tab w:val="left" w:pos="593"/>
        </w:tabs>
        <w:spacing w:before="146" w:line="268" w:lineRule="auto"/>
        <w:ind w:left="746" w:right="313" w:hanging="526"/>
        <w:jc w:val="both"/>
        <w:rPr>
          <w:sz w:val="21"/>
        </w:rPr>
      </w:pPr>
      <w:r>
        <w:rPr>
          <w:spacing w:val="-2"/>
          <w:sz w:val="21"/>
        </w:rPr>
        <w:t>(“春蕾杯”小学数学邀请赛决赛)上海小学有一长</w:t>
      </w:r>
      <w:r>
        <w:rPr>
          <w:rFonts w:ascii="Times New Roman" w:hAnsi="Times New Roman" w:eastAsia="Times New Roman"/>
          <w:sz w:val="20"/>
        </w:rPr>
        <w:t>300</w:t>
      </w:r>
      <w:r>
        <w:rPr>
          <w:rFonts w:ascii="Times New Roman" w:hAnsi="Times New Roman" w:eastAsia="Times New Roman"/>
          <w:spacing w:val="11"/>
          <w:sz w:val="20"/>
        </w:rPr>
        <w:t xml:space="preserve"> </w:t>
      </w:r>
      <w:r>
        <w:rPr>
          <w:spacing w:val="-3"/>
          <w:sz w:val="21"/>
        </w:rPr>
        <w:t>米长的环形跑道，小亚和小胖同</w:t>
      </w:r>
      <w:r>
        <w:rPr>
          <w:spacing w:val="-1"/>
          <w:sz w:val="21"/>
        </w:rPr>
        <w:t>时从起跑线起跑，小亚每秒钟跑</w:t>
      </w:r>
      <w:r>
        <w:rPr>
          <w:rFonts w:ascii="Times New Roman" w:hAnsi="Times New Roman" w:eastAsia="Times New Roman"/>
          <w:sz w:val="20"/>
        </w:rPr>
        <w:t>6</w:t>
      </w:r>
      <w:r>
        <w:rPr>
          <w:rFonts w:ascii="Times New Roman" w:hAnsi="Times New Roman" w:eastAsia="Times New Roman"/>
          <w:spacing w:val="4"/>
          <w:sz w:val="20"/>
        </w:rPr>
        <w:t xml:space="preserve"> </w:t>
      </w:r>
      <w:r>
        <w:rPr>
          <w:spacing w:val="1"/>
          <w:sz w:val="21"/>
        </w:rPr>
        <w:t>米，小胖每秒钟跑</w:t>
      </w:r>
      <w:r>
        <w:rPr>
          <w:rFonts w:ascii="Times New Roman" w:hAnsi="Times New Roman" w:eastAsia="Times New Roman"/>
          <w:sz w:val="21"/>
        </w:rPr>
        <w:t>4</w:t>
      </w:r>
      <w:r>
        <w:rPr>
          <w:rFonts w:ascii="Times New Roman" w:hAnsi="Times New Roman" w:eastAsia="Times New Roman"/>
          <w:spacing w:val="-1"/>
          <w:sz w:val="21"/>
        </w:rPr>
        <w:t xml:space="preserve"> </w:t>
      </w:r>
      <w:r>
        <w:rPr>
          <w:spacing w:val="-23"/>
          <w:sz w:val="21"/>
        </w:rPr>
        <w:t xml:space="preserve">米， </w:t>
      </w:r>
      <w:r>
        <w:rPr>
          <w:rFonts w:ascii="Times New Roman" w:hAnsi="Times New Roman" w:eastAsia="Times New Roman"/>
          <w:spacing w:val="-12"/>
          <w:sz w:val="21"/>
        </w:rPr>
        <w:t>(1</w:t>
      </w:r>
      <w:r>
        <w:rPr>
          <w:rFonts w:ascii="Times New Roman" w:hAnsi="Times New Roman" w:eastAsia="Times New Roman"/>
          <w:spacing w:val="-10"/>
          <w:sz w:val="21"/>
        </w:rPr>
        <w:t xml:space="preserve">) </w:t>
      </w:r>
      <w:r>
        <w:rPr>
          <w:spacing w:val="-3"/>
          <w:sz w:val="21"/>
        </w:rPr>
        <w:t>小亚第一次追上小胖时</w:t>
      </w:r>
      <w:r>
        <w:rPr>
          <w:spacing w:val="-11"/>
          <w:sz w:val="21"/>
        </w:rPr>
        <w:t xml:space="preserve">两人各跑了多少米？ </w:t>
      </w:r>
      <w:r>
        <w:rPr>
          <w:rFonts w:ascii="Times New Roman" w:hAnsi="Times New Roman" w:eastAsia="Times New Roman"/>
          <w:sz w:val="21"/>
        </w:rPr>
        <w:t>(2)</w:t>
      </w:r>
      <w:r>
        <w:rPr>
          <w:rFonts w:ascii="Times New Roman" w:hAnsi="Times New Roman" w:eastAsia="Times New Roman"/>
          <w:spacing w:val="-18"/>
          <w:sz w:val="21"/>
        </w:rPr>
        <w:t xml:space="preserve"> </w:t>
      </w:r>
      <w:r>
        <w:rPr>
          <w:spacing w:val="-3"/>
          <w:sz w:val="21"/>
        </w:rPr>
        <w:t>小亚第二次追上小胖两人各跑了多少圈？</w:t>
      </w:r>
    </w:p>
    <w:p>
      <w:pPr>
        <w:spacing w:line="268" w:lineRule="auto"/>
        <w:jc w:val="both"/>
        <w:rPr>
          <w:sz w:val="21"/>
        </w:rPr>
        <w:sectPr>
          <w:pgSz w:w="11910" w:h="16840"/>
          <w:pgMar w:top="1360" w:right="1480" w:bottom="1540" w:left="1580" w:header="863" w:footer="1357" w:gutter="0"/>
          <w:cols w:space="720" w:num="1"/>
        </w:sect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4"/>
        <w:rPr>
          <w:sz w:val="23"/>
        </w:rPr>
      </w:pPr>
    </w:p>
    <w:p>
      <w:pPr>
        <w:pStyle w:val="5"/>
        <w:spacing w:before="72"/>
        <w:ind w:left="220"/>
      </w:pPr>
      <w:r>
        <w:t>17.(希望杯培训题)在环形跑道上，两人在一处背靠背站好，然后开始跑，每隔 4 分</w:t>
      </w:r>
      <w:r>
        <w:drawing>
          <wp:inline distT="0" distB="0" distL="0" distR="0">
            <wp:extent cx="24130" cy="2413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30" cy="24130"/>
                    </a:xfrm>
                    <a:prstGeom prst="rect">
                      <a:avLst/>
                    </a:prstGeom>
                  </pic:spPr>
                </pic:pic>
              </a:graphicData>
            </a:graphic>
          </wp:inline>
        </w:drawing>
      </w:r>
      <w:r>
        <w:t>钟相遇</w:t>
      </w:r>
    </w:p>
    <w:p>
      <w:pPr>
        <w:pStyle w:val="5"/>
        <w:spacing w:before="43" w:line="278" w:lineRule="auto"/>
        <w:ind w:left="640" w:right="315"/>
      </w:pPr>
      <w:r>
        <w:rPr>
          <w:spacing w:val="-19"/>
        </w:rPr>
        <w:t xml:space="preserve">一次；如果两人从同处同向同时跑，每隔 </w:t>
      </w:r>
      <w:r>
        <w:t>20</w:t>
      </w:r>
      <w:r>
        <w:rPr>
          <w:spacing w:val="-15"/>
        </w:rPr>
        <w:t xml:space="preserve"> 分钟相遇一次，已知环形跑道的长度是 </w:t>
      </w:r>
      <w:r>
        <w:t xml:space="preserve">1600 </w:t>
      </w:r>
      <w:r>
        <w:rPr>
          <w:spacing w:val="-3"/>
        </w:rPr>
        <w:t>米，那么两人的速度分别是多少？</w: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12"/>
        <w:rPr>
          <w:sz w:val="25"/>
        </w:rPr>
      </w:pPr>
    </w:p>
    <w:p>
      <w:pPr>
        <w:pStyle w:val="5"/>
        <w:spacing w:line="276" w:lineRule="auto"/>
        <w:ind w:left="640" w:right="311" w:hanging="420"/>
      </w:pPr>
      <w:r>
        <w:t>18.（</w:t>
      </w:r>
      <w:r>
        <w:rPr>
          <w:spacing w:val="-3"/>
        </w:rPr>
        <w:t>仁华学校入学试题</w:t>
      </w:r>
      <w:r>
        <w:rPr>
          <w:spacing w:val="-8"/>
        </w:rPr>
        <w:t>）</w:t>
      </w:r>
      <w:r>
        <w:rPr>
          <w:spacing w:val="-7"/>
        </w:rPr>
        <w:t xml:space="preserve">甲、乙两车同时从同一点 </w:t>
      </w:r>
      <w:r>
        <w:rPr>
          <w:rFonts w:ascii="Times New Roman" w:eastAsia="Times New Roman"/>
          <w:i/>
          <w:sz w:val="23"/>
        </w:rPr>
        <w:t xml:space="preserve">A </w:t>
      </w:r>
      <w:r>
        <w:rPr>
          <w:spacing w:val="-9"/>
        </w:rPr>
        <w:t xml:space="preserve">出发，沿周长 </w:t>
      </w:r>
      <w:r>
        <w:t>6</w:t>
      </w:r>
      <w:r>
        <w:rPr>
          <w:spacing w:val="-8"/>
        </w:rPr>
        <w:t xml:space="preserve"> 千米的圆形跑道以相</w:t>
      </w:r>
      <w:r>
        <w:rPr>
          <w:spacing w:val="-16"/>
        </w:rPr>
        <w:t xml:space="preserve">反的方向行驶．甲车每小时行驶 </w:t>
      </w:r>
      <w:r>
        <w:t>65</w:t>
      </w:r>
      <w:r>
        <w:rPr>
          <w:spacing w:val="-20"/>
        </w:rPr>
        <w:t xml:space="preserve"> 千米，乙车每小时行驶 </w:t>
      </w:r>
      <w:r>
        <w:t>55</w:t>
      </w:r>
      <w:r>
        <w:rPr>
          <w:spacing w:val="-15"/>
        </w:rPr>
        <w:t xml:space="preserve"> 千米．一旦两车迎面相遇，</w:t>
      </w:r>
    </w:p>
    <w:p>
      <w:pPr>
        <w:pStyle w:val="5"/>
        <w:spacing w:before="3" w:line="278" w:lineRule="auto"/>
        <w:ind w:left="746" w:right="254" w:hanging="46"/>
      </w:pPr>
      <w:r>
        <w:t>则乙车立刻调头；一旦甲车从后面追上一车，则甲车立刻调头，那么两车出发后第 11 次相遇的地点距离有多少米？</w:t>
      </w:r>
    </w:p>
    <w:p>
      <w:pPr>
        <w:spacing w:line="278" w:lineRule="auto"/>
        <w:sectPr>
          <w:pgSz w:w="11910" w:h="16840"/>
          <w:pgMar w:top="1360" w:right="1480" w:bottom="1540" w:left="1580" w:header="863" w:footer="1357" w:gutter="0"/>
          <w:cols w:space="720" w:num="1"/>
        </w:sectPr>
      </w:pPr>
    </w:p>
    <w:p>
      <w:pPr>
        <w:pStyle w:val="5"/>
        <w:spacing w:before="92"/>
        <w:ind w:left="220"/>
      </w:pPr>
      <w:r>
        <w:t>答案：</w:t>
      </w:r>
    </w:p>
    <w:p>
      <w:pPr>
        <w:pStyle w:val="11"/>
        <w:numPr>
          <w:ilvl w:val="0"/>
          <w:numId w:val="2"/>
        </w:numPr>
        <w:tabs>
          <w:tab w:val="left" w:pos="433"/>
        </w:tabs>
        <w:spacing w:before="45" w:line="256" w:lineRule="auto"/>
        <w:ind w:hanging="211"/>
        <w:rPr>
          <w:sz w:val="21"/>
        </w:rPr>
      </w:pPr>
      <w:r>
        <w:rPr>
          <w:sz w:val="21"/>
        </w:rPr>
        <w:t>黄莺和麻雀每分钟共行</w:t>
      </w:r>
      <w:r>
        <w:rPr>
          <w:rFonts w:ascii="Times New Roman" w:hAnsi="Times New Roman" w:eastAsia="Times New Roman"/>
          <w:spacing w:val="-4"/>
          <w:sz w:val="20"/>
        </w:rPr>
        <w:t>66</w:t>
      </w:r>
      <w:r>
        <w:rPr>
          <w:rFonts w:ascii="Times New Roman" w:hAnsi="Times New Roman" w:eastAsia="Times New Roman"/>
          <w:spacing w:val="18"/>
          <w:sz w:val="20"/>
        </w:rPr>
        <w:t xml:space="preserve"> </w:t>
      </w:r>
      <w:r>
        <w:rPr>
          <w:rFonts w:ascii="Symbol" w:hAnsi="Symbol" w:eastAsia="Symbol"/>
          <w:sz w:val="20"/>
        </w:rPr>
        <w:t></w:t>
      </w:r>
      <w:r>
        <w:rPr>
          <w:rFonts w:ascii="Times New Roman" w:hAnsi="Times New Roman" w:eastAsia="Times New Roman"/>
          <w:spacing w:val="17"/>
          <w:sz w:val="20"/>
        </w:rPr>
        <w:t xml:space="preserve"> </w:t>
      </w:r>
      <w:r>
        <w:rPr>
          <w:rFonts w:ascii="Times New Roman" w:hAnsi="Times New Roman" w:eastAsia="Times New Roman"/>
          <w:spacing w:val="-4"/>
          <w:sz w:val="20"/>
        </w:rPr>
        <w:t>59</w:t>
      </w:r>
      <w:r>
        <w:rPr>
          <w:rFonts w:ascii="Times New Roman" w:hAnsi="Times New Roman" w:eastAsia="Times New Roman"/>
          <w:spacing w:val="35"/>
          <w:sz w:val="20"/>
        </w:rPr>
        <w:t xml:space="preserve"> </w:t>
      </w:r>
      <w:r>
        <w:rPr>
          <w:rFonts w:ascii="Symbol" w:hAnsi="Symbol" w:eastAsia="Symbol"/>
          <w:sz w:val="20"/>
        </w:rPr>
        <w:t></w:t>
      </w:r>
      <w:r>
        <w:rPr>
          <w:rFonts w:ascii="Times New Roman" w:hAnsi="Times New Roman" w:eastAsia="Times New Roman"/>
          <w:sz w:val="20"/>
        </w:rPr>
        <w:t>125</w:t>
      </w:r>
      <w:r>
        <w:rPr>
          <w:sz w:val="21"/>
        </w:rPr>
        <w:t>（</w:t>
      </w:r>
      <w:r>
        <w:rPr>
          <w:spacing w:val="-2"/>
          <w:sz w:val="21"/>
        </w:rPr>
        <w:t>千米</w:t>
      </w:r>
      <w:r>
        <w:rPr>
          <w:spacing w:val="-64"/>
          <w:sz w:val="21"/>
        </w:rPr>
        <w:t>）</w:t>
      </w:r>
      <w:r>
        <w:rPr>
          <w:spacing w:val="-8"/>
          <w:sz w:val="21"/>
        </w:rPr>
        <w:t>，那么周长跑道里有几个</w:t>
      </w:r>
      <w:r>
        <w:rPr>
          <w:rFonts w:ascii="Times New Roman" w:hAnsi="Times New Roman" w:eastAsia="Times New Roman"/>
          <w:sz w:val="20"/>
        </w:rPr>
        <w:t>125</w:t>
      </w:r>
      <w:r>
        <w:rPr>
          <w:rFonts w:ascii="Times New Roman" w:hAnsi="Times New Roman" w:eastAsia="Times New Roman"/>
          <w:spacing w:val="10"/>
          <w:sz w:val="20"/>
        </w:rPr>
        <w:t xml:space="preserve"> </w:t>
      </w:r>
      <w:r>
        <w:rPr>
          <w:spacing w:val="-6"/>
          <w:sz w:val="21"/>
        </w:rPr>
        <w:t>米，就需要几分</w:t>
      </w:r>
      <w:r>
        <w:rPr>
          <w:spacing w:val="5"/>
          <w:sz w:val="21"/>
        </w:rPr>
        <w:t>钟，即</w:t>
      </w:r>
      <w:r>
        <w:rPr>
          <w:rFonts w:ascii="Times New Roman" w:hAnsi="Times New Roman" w:eastAsia="Times New Roman"/>
          <w:spacing w:val="-7"/>
          <w:w w:val="104"/>
          <w:sz w:val="21"/>
        </w:rPr>
        <w:t>50</w:t>
      </w:r>
      <w:r>
        <w:rPr>
          <w:rFonts w:ascii="Times New Roman" w:hAnsi="Times New Roman" w:eastAsia="Times New Roman"/>
          <w:w w:val="104"/>
          <w:sz w:val="21"/>
        </w:rPr>
        <w:t>0</w:t>
      </w:r>
      <w:r>
        <w:rPr>
          <w:rFonts w:ascii="Times New Roman" w:hAnsi="Times New Roman" w:eastAsia="Times New Roman"/>
          <w:spacing w:val="-20"/>
          <w:sz w:val="21"/>
        </w:rPr>
        <w:t xml:space="preserve"> </w:t>
      </w:r>
      <w:r>
        <w:rPr>
          <w:rFonts w:ascii="Symbol" w:hAnsi="Symbol" w:eastAsia="Symbol"/>
          <w:w w:val="104"/>
          <w:sz w:val="21"/>
        </w:rPr>
        <w:t></w:t>
      </w:r>
      <w:r>
        <w:rPr>
          <w:rFonts w:ascii="Times New Roman" w:hAnsi="Times New Roman" w:eastAsia="Times New Roman"/>
          <w:spacing w:val="-25"/>
          <w:sz w:val="21"/>
        </w:rPr>
        <w:t xml:space="preserve"> </w:t>
      </w:r>
      <w:r>
        <w:rPr>
          <w:rFonts w:ascii="Times New Roman" w:hAnsi="Times New Roman" w:eastAsia="Times New Roman"/>
          <w:spacing w:val="-2"/>
          <w:w w:val="104"/>
          <w:sz w:val="21"/>
        </w:rPr>
        <w:t>(</w:t>
      </w:r>
      <w:r>
        <w:rPr>
          <w:rFonts w:ascii="Times New Roman" w:hAnsi="Times New Roman" w:eastAsia="Times New Roman"/>
          <w:spacing w:val="-7"/>
          <w:w w:val="104"/>
          <w:sz w:val="21"/>
        </w:rPr>
        <w:t>6</w:t>
      </w:r>
      <w:r>
        <w:rPr>
          <w:rFonts w:ascii="Times New Roman" w:hAnsi="Times New Roman" w:eastAsia="Times New Roman"/>
          <w:w w:val="104"/>
          <w:sz w:val="21"/>
        </w:rPr>
        <w:t>6</w:t>
      </w:r>
      <w:r>
        <w:rPr>
          <w:rFonts w:ascii="Times New Roman" w:hAnsi="Times New Roman" w:eastAsia="Times New Roman"/>
          <w:spacing w:val="-20"/>
          <w:sz w:val="21"/>
        </w:rPr>
        <w:t xml:space="preserve"> </w:t>
      </w:r>
      <w:r>
        <w:rPr>
          <w:rFonts w:ascii="Symbol" w:hAnsi="Symbol" w:eastAsia="Symbol"/>
          <w:w w:val="104"/>
          <w:sz w:val="21"/>
        </w:rPr>
        <w:t></w:t>
      </w:r>
      <w:r>
        <w:rPr>
          <w:rFonts w:ascii="Times New Roman" w:hAnsi="Times New Roman" w:eastAsia="Times New Roman"/>
          <w:spacing w:val="-21"/>
          <w:sz w:val="21"/>
        </w:rPr>
        <w:t xml:space="preserve"> </w:t>
      </w:r>
      <w:r>
        <w:rPr>
          <w:rFonts w:ascii="Times New Roman" w:hAnsi="Times New Roman" w:eastAsia="Times New Roman"/>
          <w:spacing w:val="-7"/>
          <w:w w:val="104"/>
          <w:sz w:val="21"/>
        </w:rPr>
        <w:t>59</w:t>
      </w:r>
      <w:r>
        <w:rPr>
          <w:rFonts w:ascii="Times New Roman" w:hAnsi="Times New Roman" w:eastAsia="Times New Roman"/>
          <w:w w:val="104"/>
          <w:sz w:val="21"/>
        </w:rPr>
        <w:t>)</w:t>
      </w:r>
      <w:r>
        <w:rPr>
          <w:rFonts w:ascii="Times New Roman" w:hAnsi="Times New Roman" w:eastAsia="Times New Roman"/>
          <w:spacing w:val="-9"/>
          <w:sz w:val="21"/>
        </w:rPr>
        <w:t xml:space="preserve"> </w:t>
      </w:r>
      <w:r>
        <w:rPr>
          <w:rFonts w:ascii="Symbol" w:hAnsi="Symbol" w:eastAsia="Symbol"/>
          <w:w w:val="104"/>
          <w:sz w:val="21"/>
        </w:rPr>
        <w:t></w:t>
      </w:r>
      <w:r>
        <w:rPr>
          <w:rFonts w:ascii="Times New Roman" w:hAnsi="Times New Roman" w:eastAsia="Times New Roman"/>
          <w:spacing w:val="-17"/>
          <w:sz w:val="21"/>
        </w:rPr>
        <w:t xml:space="preserve"> </w:t>
      </w:r>
      <w:r>
        <w:rPr>
          <w:rFonts w:ascii="Times New Roman" w:hAnsi="Times New Roman" w:eastAsia="Times New Roman"/>
          <w:spacing w:val="-7"/>
          <w:w w:val="104"/>
          <w:sz w:val="21"/>
        </w:rPr>
        <w:t>50</w:t>
      </w:r>
      <w:r>
        <w:rPr>
          <w:rFonts w:ascii="Times New Roman" w:hAnsi="Times New Roman" w:eastAsia="Times New Roman"/>
          <w:w w:val="104"/>
          <w:sz w:val="21"/>
        </w:rPr>
        <w:t>0</w:t>
      </w:r>
      <w:r>
        <w:rPr>
          <w:rFonts w:ascii="Times New Roman" w:hAnsi="Times New Roman" w:eastAsia="Times New Roman"/>
          <w:spacing w:val="-20"/>
          <w:sz w:val="21"/>
        </w:rPr>
        <w:t xml:space="preserve"> </w:t>
      </w:r>
      <w:r>
        <w:rPr>
          <w:rFonts w:ascii="Symbol" w:hAnsi="Symbol" w:eastAsia="Symbol"/>
          <w:spacing w:val="8"/>
          <w:w w:val="104"/>
          <w:sz w:val="21"/>
        </w:rPr>
        <w:t></w:t>
      </w:r>
      <w:r>
        <w:rPr>
          <w:rFonts w:ascii="Times New Roman" w:hAnsi="Times New Roman" w:eastAsia="Times New Roman"/>
          <w:spacing w:val="-7"/>
          <w:w w:val="104"/>
          <w:sz w:val="21"/>
        </w:rPr>
        <w:t>12</w:t>
      </w:r>
      <w:r>
        <w:rPr>
          <w:rFonts w:ascii="Times New Roman" w:hAnsi="Times New Roman" w:eastAsia="Times New Roman"/>
          <w:w w:val="104"/>
          <w:sz w:val="21"/>
        </w:rPr>
        <w:t>5</w:t>
      </w:r>
      <w:r>
        <w:rPr>
          <w:rFonts w:ascii="Times New Roman" w:hAnsi="Times New Roman" w:eastAsia="Times New Roman"/>
          <w:spacing w:val="-16"/>
          <w:sz w:val="21"/>
        </w:rPr>
        <w:t xml:space="preserve"> </w:t>
      </w:r>
      <w:r>
        <w:rPr>
          <w:rFonts w:ascii="Symbol" w:hAnsi="Symbol" w:eastAsia="Symbol"/>
          <w:w w:val="104"/>
          <w:sz w:val="21"/>
        </w:rPr>
        <w:t></w:t>
      </w:r>
      <w:r>
        <w:rPr>
          <w:rFonts w:ascii="Times New Roman" w:hAnsi="Times New Roman" w:eastAsia="Times New Roman"/>
          <w:spacing w:val="-11"/>
          <w:sz w:val="21"/>
        </w:rPr>
        <w:t xml:space="preserve"> </w:t>
      </w:r>
      <w:r>
        <w:rPr>
          <w:rFonts w:ascii="Times New Roman" w:hAnsi="Times New Roman" w:eastAsia="Times New Roman"/>
          <w:w w:val="104"/>
          <w:sz w:val="21"/>
        </w:rPr>
        <w:t>4</w:t>
      </w:r>
      <w:r>
        <w:rPr>
          <w:rFonts w:ascii="Times New Roman" w:hAnsi="Times New Roman" w:eastAsia="Times New Roman"/>
          <w:spacing w:val="-16"/>
          <w:sz w:val="21"/>
        </w:rPr>
        <w:t xml:space="preserve"> </w:t>
      </w:r>
      <w:r>
        <w:rPr>
          <w:sz w:val="21"/>
        </w:rPr>
        <w:t>（</w:t>
      </w:r>
      <w:r>
        <w:rPr>
          <w:spacing w:val="-2"/>
          <w:sz w:val="21"/>
        </w:rPr>
        <w:t>分钟</w:t>
      </w:r>
      <w:r>
        <w:rPr>
          <w:spacing w:val="-108"/>
          <w:sz w:val="21"/>
        </w:rPr>
        <w:t>）</w:t>
      </w:r>
      <w:r>
        <w:rPr>
          <w:sz w:val="21"/>
        </w:rPr>
        <w:t>．</w:t>
      </w:r>
    </w:p>
    <w:p>
      <w:pPr>
        <w:pStyle w:val="5"/>
        <w:spacing w:before="11"/>
        <w:rPr>
          <w:sz w:val="27"/>
        </w:rPr>
      </w:pPr>
    </w:p>
    <w:p>
      <w:pPr>
        <w:pStyle w:val="11"/>
        <w:numPr>
          <w:ilvl w:val="0"/>
          <w:numId w:val="2"/>
        </w:numPr>
        <w:tabs>
          <w:tab w:val="left" w:pos="454"/>
        </w:tabs>
        <w:spacing w:line="278" w:lineRule="auto"/>
        <w:ind w:right="322" w:hanging="211"/>
        <w:rPr>
          <w:sz w:val="21"/>
        </w:rPr>
      </w:pPr>
      <w:r>
        <w:rPr>
          <w:spacing w:val="4"/>
          <w:sz w:val="21"/>
        </w:rPr>
        <w:t>当甲第一次追上乙时， 甲乙二人的路程差是整个跑道的长度， 甲乙二人速度差为</w:t>
      </w:r>
      <w:r>
        <w:rPr>
          <w:sz w:val="21"/>
        </w:rPr>
        <w:t>450-250=200</w:t>
      </w:r>
      <w:r>
        <w:rPr>
          <w:spacing w:val="-28"/>
          <w:sz w:val="21"/>
        </w:rPr>
        <w:t xml:space="preserve"> 米</w:t>
      </w:r>
      <w:r>
        <w:rPr>
          <w:sz w:val="21"/>
        </w:rPr>
        <w:t>/</w:t>
      </w:r>
      <w:r>
        <w:rPr>
          <w:spacing w:val="-8"/>
          <w:sz w:val="21"/>
        </w:rPr>
        <w:t xml:space="preserve">分钟，所以所用时间为 </w:t>
      </w:r>
      <w:r>
        <w:rPr>
          <w:sz w:val="21"/>
        </w:rPr>
        <w:t>400÷200=2</w:t>
      </w:r>
      <w:r>
        <w:rPr>
          <w:spacing w:val="-15"/>
          <w:sz w:val="21"/>
        </w:rPr>
        <w:t xml:space="preserve"> 分钟。</w:t>
      </w:r>
    </w:p>
    <w:p>
      <w:pPr>
        <w:pStyle w:val="5"/>
        <w:spacing w:before="7"/>
        <w:rPr>
          <w:sz w:val="24"/>
        </w:rPr>
      </w:pPr>
    </w:p>
    <w:p>
      <w:pPr>
        <w:pStyle w:val="11"/>
        <w:numPr>
          <w:ilvl w:val="0"/>
          <w:numId w:val="2"/>
        </w:numPr>
        <w:tabs>
          <w:tab w:val="left" w:pos="581"/>
        </w:tabs>
        <w:spacing w:line="273" w:lineRule="auto"/>
        <w:ind w:left="580" w:right="313" w:hanging="360"/>
        <w:jc w:val="both"/>
        <w:rPr>
          <w:sz w:val="21"/>
        </w:rPr>
      </w:pPr>
      <w:r>
        <w:rPr>
          <w:spacing w:val="-1"/>
          <w:sz w:val="21"/>
        </w:rPr>
        <w:t>两人同向出发，</w:t>
      </w:r>
      <w:r>
        <w:rPr>
          <w:sz w:val="21"/>
        </w:rPr>
        <w:t>45</w:t>
      </w:r>
      <w:r>
        <w:rPr>
          <w:spacing w:val="-6"/>
          <w:sz w:val="21"/>
        </w:rPr>
        <w:t xml:space="preserve"> 分钟后甲追上乙，由追及问题，两人速度差为： </w:t>
      </w:r>
      <w:r>
        <w:rPr>
          <w:rFonts w:ascii="Times New Roman" w:hAnsi="Times New Roman" w:eastAsia="Times New Roman"/>
          <w:spacing w:val="-5"/>
          <w:sz w:val="20"/>
        </w:rPr>
        <w:t>250</w:t>
      </w:r>
      <w:r>
        <w:rPr>
          <w:rFonts w:ascii="Times New Roman" w:hAnsi="Times New Roman" w:eastAsia="Times New Roman"/>
          <w:spacing w:val="-3"/>
          <w:sz w:val="20"/>
        </w:rPr>
        <w:t xml:space="preserve"> </w:t>
      </w:r>
      <w:r>
        <w:rPr>
          <w:rFonts w:ascii="Symbol" w:hAnsi="Symbol" w:eastAsia="Symbol"/>
          <w:sz w:val="20"/>
        </w:rPr>
        <w:t></w:t>
      </w:r>
      <w:r>
        <w:rPr>
          <w:rFonts w:ascii="Times New Roman" w:hAnsi="Times New Roman" w:eastAsia="Times New Roman"/>
          <w:spacing w:val="-1"/>
          <w:sz w:val="20"/>
        </w:rPr>
        <w:t xml:space="preserve"> </w:t>
      </w:r>
      <w:r>
        <w:rPr>
          <w:rFonts w:ascii="Times New Roman" w:hAnsi="Times New Roman" w:eastAsia="Times New Roman"/>
          <w:spacing w:val="-5"/>
          <w:sz w:val="20"/>
        </w:rPr>
        <w:t>200</w:t>
      </w:r>
      <w:r>
        <w:rPr>
          <w:rFonts w:ascii="Times New Roman" w:hAnsi="Times New Roman" w:eastAsia="Times New Roman"/>
          <w:spacing w:val="9"/>
          <w:sz w:val="20"/>
        </w:rPr>
        <w:t xml:space="preserve"> </w:t>
      </w:r>
      <w:r>
        <w:rPr>
          <w:rFonts w:ascii="Symbol" w:hAnsi="Symbol" w:eastAsia="Symbol"/>
          <w:sz w:val="20"/>
        </w:rPr>
        <w:t></w:t>
      </w:r>
      <w:r>
        <w:rPr>
          <w:rFonts w:ascii="Times New Roman" w:hAnsi="Times New Roman" w:eastAsia="Times New Roman"/>
          <w:spacing w:val="2"/>
          <w:sz w:val="20"/>
        </w:rPr>
        <w:t xml:space="preserve"> </w:t>
      </w:r>
      <w:r>
        <w:rPr>
          <w:rFonts w:ascii="Times New Roman" w:hAnsi="Times New Roman" w:eastAsia="Times New Roman"/>
          <w:spacing w:val="-4"/>
          <w:sz w:val="20"/>
        </w:rPr>
        <w:t>50</w:t>
      </w:r>
      <w:r>
        <w:rPr>
          <w:rFonts w:ascii="Times New Roman" w:hAnsi="Times New Roman" w:eastAsia="Times New Roman"/>
          <w:sz w:val="20"/>
        </w:rPr>
        <w:t xml:space="preserve"> </w:t>
      </w:r>
      <w:r>
        <w:rPr>
          <w:sz w:val="21"/>
        </w:rPr>
        <w:t xml:space="preserve">(米/ </w:t>
      </w:r>
      <w:r>
        <w:rPr>
          <w:spacing w:val="-4"/>
          <w:sz w:val="21"/>
        </w:rPr>
        <w:t>分)，所以路程差为：</w:t>
      </w:r>
      <w:r>
        <w:rPr>
          <w:rFonts w:ascii="Times New Roman" w:hAnsi="Times New Roman" w:eastAsia="Times New Roman"/>
          <w:spacing w:val="5"/>
          <w:sz w:val="20"/>
        </w:rPr>
        <w:t>50</w:t>
      </w:r>
      <w:r>
        <w:rPr>
          <w:rFonts w:ascii="Symbol" w:hAnsi="Symbol" w:eastAsia="Symbol"/>
          <w:spacing w:val="5"/>
          <w:sz w:val="20"/>
        </w:rPr>
        <w:t></w:t>
      </w:r>
      <w:r>
        <w:rPr>
          <w:rFonts w:ascii="Times New Roman" w:hAnsi="Times New Roman" w:eastAsia="Times New Roman"/>
          <w:spacing w:val="-6"/>
          <w:sz w:val="20"/>
        </w:rPr>
        <w:t xml:space="preserve"> </w:t>
      </w:r>
      <w:r>
        <w:rPr>
          <w:rFonts w:ascii="Times New Roman" w:hAnsi="Times New Roman" w:eastAsia="Times New Roman"/>
          <w:spacing w:val="-4"/>
          <w:sz w:val="20"/>
        </w:rPr>
        <w:t>45</w:t>
      </w:r>
      <w:r>
        <w:rPr>
          <w:rFonts w:ascii="Times New Roman" w:hAnsi="Times New Roman" w:eastAsia="Times New Roman"/>
          <w:spacing w:val="9"/>
          <w:sz w:val="20"/>
        </w:rPr>
        <w:t xml:space="preserve"> </w:t>
      </w:r>
      <w:r>
        <w:rPr>
          <w:rFonts w:ascii="Symbol" w:hAnsi="Symbol" w:eastAsia="Symbol"/>
          <w:sz w:val="20"/>
        </w:rPr>
        <w:t></w:t>
      </w:r>
      <w:r>
        <w:rPr>
          <w:rFonts w:ascii="Times New Roman" w:hAnsi="Times New Roman" w:eastAsia="Times New Roman"/>
          <w:spacing w:val="17"/>
          <w:sz w:val="20"/>
        </w:rPr>
        <w:t xml:space="preserve"> </w:t>
      </w:r>
      <w:r>
        <w:rPr>
          <w:rFonts w:ascii="Times New Roman" w:hAnsi="Times New Roman" w:eastAsia="Times New Roman"/>
          <w:spacing w:val="-6"/>
          <w:sz w:val="20"/>
        </w:rPr>
        <w:t>2250</w:t>
      </w:r>
      <w:r>
        <w:rPr>
          <w:rFonts w:ascii="Times New Roman" w:hAnsi="Times New Roman" w:eastAsia="Times New Roman"/>
          <w:spacing w:val="8"/>
          <w:sz w:val="20"/>
        </w:rPr>
        <w:t xml:space="preserve"> </w:t>
      </w:r>
      <w:r>
        <w:rPr>
          <w:spacing w:val="-7"/>
          <w:sz w:val="21"/>
        </w:rPr>
        <w:t xml:space="preserve">(米)，即环形道一圈的长度为 </w:t>
      </w:r>
      <w:r>
        <w:rPr>
          <w:sz w:val="21"/>
        </w:rPr>
        <w:t>2250</w:t>
      </w:r>
      <w:r>
        <w:rPr>
          <w:spacing w:val="-8"/>
          <w:sz w:val="21"/>
        </w:rPr>
        <w:t xml:space="preserve"> 米．所以反向出</w:t>
      </w:r>
      <w:r>
        <w:rPr>
          <w:spacing w:val="-13"/>
          <w:sz w:val="21"/>
        </w:rPr>
        <w:t xml:space="preserve">发的相遇时间为： </w:t>
      </w:r>
      <w:r>
        <w:rPr>
          <w:rFonts w:ascii="Times New Roman" w:hAnsi="Times New Roman" w:eastAsia="Times New Roman"/>
          <w:spacing w:val="-5"/>
          <w:sz w:val="21"/>
        </w:rPr>
        <w:t>2250</w:t>
      </w:r>
      <w:r>
        <w:rPr>
          <w:rFonts w:ascii="Times New Roman" w:hAnsi="Times New Roman" w:eastAsia="Times New Roman"/>
          <w:spacing w:val="-19"/>
          <w:sz w:val="21"/>
        </w:rPr>
        <w:t xml:space="preserve"> </w:t>
      </w:r>
      <w:r>
        <w:rPr>
          <w:rFonts w:ascii="Symbol" w:hAnsi="Symbol" w:eastAsia="Symbol"/>
          <w:spacing w:val="-27"/>
          <w:sz w:val="21"/>
        </w:rPr>
        <w:t></w:t>
      </w:r>
      <w:r>
        <w:rPr>
          <w:spacing w:val="-27"/>
          <w:sz w:val="21"/>
        </w:rPr>
        <w:t>（</w:t>
      </w:r>
      <w:r>
        <w:rPr>
          <w:rFonts w:ascii="Times New Roman" w:hAnsi="Times New Roman" w:eastAsia="Times New Roman"/>
          <w:spacing w:val="-27"/>
          <w:sz w:val="21"/>
        </w:rPr>
        <w:t>250</w:t>
      </w:r>
      <w:r>
        <w:rPr>
          <w:rFonts w:ascii="Times New Roman" w:hAnsi="Times New Roman" w:eastAsia="Times New Roman"/>
          <w:spacing w:val="-19"/>
          <w:sz w:val="21"/>
        </w:rPr>
        <w:t xml:space="preserve"> </w:t>
      </w:r>
      <w:r>
        <w:rPr>
          <w:rFonts w:ascii="Symbol" w:hAnsi="Symbol" w:eastAsia="Symbol"/>
          <w:sz w:val="21"/>
        </w:rPr>
        <w:t></w:t>
      </w:r>
      <w:r>
        <w:rPr>
          <w:rFonts w:ascii="Times New Roman" w:hAnsi="Times New Roman" w:eastAsia="Times New Roman"/>
          <w:spacing w:val="-12"/>
          <w:sz w:val="21"/>
        </w:rPr>
        <w:t xml:space="preserve"> </w:t>
      </w:r>
      <w:r>
        <w:rPr>
          <w:rFonts w:ascii="Times New Roman" w:hAnsi="Times New Roman" w:eastAsia="Times New Roman"/>
          <w:spacing w:val="-25"/>
          <w:sz w:val="21"/>
        </w:rPr>
        <w:t>200</w:t>
      </w:r>
      <w:r>
        <w:rPr>
          <w:spacing w:val="-25"/>
          <w:sz w:val="21"/>
        </w:rPr>
        <w:t>）</w:t>
      </w:r>
      <w:r>
        <w:rPr>
          <w:rFonts w:ascii="Symbol" w:hAnsi="Symbol" w:eastAsia="Symbol"/>
          <w:spacing w:val="-25"/>
          <w:sz w:val="21"/>
        </w:rPr>
        <w:t></w:t>
      </w:r>
      <w:r>
        <w:rPr>
          <w:rFonts w:ascii="Times New Roman" w:hAnsi="Times New Roman" w:eastAsia="Times New Roman"/>
          <w:spacing w:val="-12"/>
          <w:sz w:val="21"/>
        </w:rPr>
        <w:t xml:space="preserve"> </w:t>
      </w:r>
      <w:r>
        <w:rPr>
          <w:rFonts w:ascii="Times New Roman" w:hAnsi="Times New Roman" w:eastAsia="Times New Roman"/>
          <w:sz w:val="21"/>
        </w:rPr>
        <w:t>5</w:t>
      </w:r>
      <w:r>
        <w:rPr>
          <w:rFonts w:ascii="Times New Roman" w:hAnsi="Times New Roman" w:eastAsia="Times New Roman"/>
          <w:spacing w:val="-32"/>
          <w:sz w:val="21"/>
        </w:rPr>
        <w:t xml:space="preserve"> </w:t>
      </w:r>
      <w:r>
        <w:rPr>
          <w:sz w:val="21"/>
        </w:rPr>
        <w:t>(分钟)．</w:t>
      </w:r>
    </w:p>
    <w:p>
      <w:pPr>
        <w:pStyle w:val="5"/>
        <w:spacing w:before="4"/>
        <w:rPr>
          <w:sz w:val="25"/>
        </w:rPr>
      </w:pPr>
    </w:p>
    <w:p>
      <w:pPr>
        <w:pStyle w:val="5"/>
        <w:tabs>
          <w:tab w:val="left" w:pos="580"/>
        </w:tabs>
        <w:ind w:left="220"/>
      </w:pPr>
      <w:r>
        <w:t>4</w:t>
      </w:r>
      <w:r>
        <w:tab/>
      </w:r>
      <w:r>
        <w:rPr>
          <w:spacing w:val="-3"/>
        </w:rPr>
        <w:t>逆向思维，先求速度差：</w:t>
      </w:r>
      <w:r>
        <w:t>400÷8=50</w:t>
      </w:r>
      <w:r>
        <w:rPr>
          <w:spacing w:val="-26"/>
        </w:rPr>
        <w:t xml:space="preserve"> 米</w:t>
      </w:r>
      <w:r>
        <w:t>/</w:t>
      </w:r>
      <w:r>
        <w:rPr>
          <w:spacing w:val="-7"/>
        </w:rPr>
        <w:t xml:space="preserve">分钟，所以小琴的速度是 </w:t>
      </w:r>
      <w:r>
        <w:t>260-50=210</w:t>
      </w:r>
      <w:r>
        <w:rPr>
          <w:spacing w:val="-24"/>
        </w:rPr>
        <w:t xml:space="preserve"> 米</w:t>
      </w:r>
      <w:r>
        <w:t>/分钟。</w:t>
      </w:r>
    </w:p>
    <w:p>
      <w:pPr>
        <w:pStyle w:val="5"/>
        <w:spacing w:before="43"/>
        <w:ind w:left="534"/>
      </w:pPr>
      <w:r>
        <w:t>（此类问题注意：小青追及小琴，所以小琴速度一定比小青慢）</w:t>
      </w:r>
    </w:p>
    <w:p>
      <w:pPr>
        <w:pStyle w:val="5"/>
        <w:spacing w:before="9"/>
        <w:rPr>
          <w:sz w:val="27"/>
        </w:rPr>
      </w:pPr>
    </w:p>
    <w:p>
      <w:pPr>
        <w:pStyle w:val="5"/>
        <w:tabs>
          <w:tab w:val="left" w:pos="642"/>
        </w:tabs>
        <w:spacing w:line="278" w:lineRule="auto"/>
        <w:ind w:left="640" w:right="315" w:hanging="420"/>
      </w:pPr>
      <w:r>
        <w:t>5.</w:t>
      </w:r>
      <w:r>
        <w:tab/>
      </w:r>
      <w:r>
        <w:tab/>
      </w:r>
      <w:r>
        <w:rPr>
          <w:spacing w:val="-10"/>
        </w:rPr>
        <w:t xml:space="preserve">两人每共走 </w:t>
      </w:r>
      <w:r>
        <w:t>1</w:t>
      </w:r>
      <w:r>
        <w:rPr>
          <w:spacing w:val="-20"/>
        </w:rPr>
        <w:t xml:space="preserve"> 圈相遇 </w:t>
      </w:r>
      <w:r>
        <w:t>1</w:t>
      </w:r>
      <w:r>
        <w:rPr>
          <w:spacing w:val="-16"/>
        </w:rPr>
        <w:t xml:space="preserve"> 次，用时 </w:t>
      </w:r>
      <w:r>
        <w:t>480÷(55+60)=4(</w:t>
      </w:r>
      <w:r>
        <w:rPr>
          <w:spacing w:val="-8"/>
        </w:rPr>
        <w:t xml:space="preserve">分)，到第 </w:t>
      </w:r>
      <w:r>
        <w:t>10</w:t>
      </w:r>
      <w:r>
        <w:rPr>
          <w:spacing w:val="-15"/>
        </w:rPr>
        <w:t xml:space="preserve"> 次相遇共用 </w:t>
      </w:r>
      <w:r>
        <w:t>40</w:t>
      </w:r>
      <w:r>
        <w:rPr>
          <w:spacing w:val="-13"/>
        </w:rPr>
        <w:t xml:space="preserve"> 分钟， </w:t>
      </w:r>
      <w:r>
        <w:rPr>
          <w:spacing w:val="-6"/>
        </w:rPr>
        <w:t>王老师共走了</w:t>
      </w:r>
      <w:r>
        <w:rPr>
          <w:spacing w:val="-6"/>
        </w:rPr>
        <w:drawing>
          <wp:inline distT="0" distB="0" distL="0" distR="0">
            <wp:extent cx="22860" cy="1778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17780"/>
                    </a:xfrm>
                    <a:prstGeom prst="rect">
                      <a:avLst/>
                    </a:prstGeom>
                  </pic:spPr>
                </pic:pic>
              </a:graphicData>
            </a:graphic>
          </wp:inline>
        </w:drawing>
      </w:r>
      <w:r>
        <w:rPr>
          <w:spacing w:val="-6"/>
        </w:rPr>
        <w:t>。</w:t>
      </w:r>
      <w:r>
        <w:t>55</w:t>
      </w:r>
      <w:r>
        <w:rPr>
          <w:spacing w:val="-3"/>
        </w:rPr>
        <w:t>×</w:t>
      </w:r>
      <w:r>
        <w:t>40=</w:t>
      </w:r>
      <w:r>
        <w:rPr>
          <w:spacing w:val="-3"/>
        </w:rPr>
        <w:t>22</w:t>
      </w:r>
      <w:r>
        <w:t>0</w:t>
      </w:r>
      <w:r>
        <w:rPr>
          <w:spacing w:val="-1"/>
        </w:rPr>
        <w:t>0</w:t>
      </w:r>
      <w:r>
        <w:t>（</w:t>
      </w:r>
      <w:r>
        <w:rPr>
          <w:spacing w:val="-3"/>
        </w:rPr>
        <w:t>米</w:t>
      </w:r>
      <w:r>
        <w:rPr>
          <w:spacing w:val="-106"/>
        </w:rPr>
        <w:t>）</w:t>
      </w:r>
      <w:r>
        <w:rPr>
          <w:spacing w:val="-3"/>
        </w:rPr>
        <w:t>，要走到出发点还需走，</w:t>
      </w:r>
      <w:r>
        <w:t>48</w:t>
      </w:r>
      <w:r>
        <w:rPr>
          <w:spacing w:val="-3"/>
        </w:rPr>
        <w:t>0</w:t>
      </w:r>
      <w:r>
        <w:t>×</w:t>
      </w:r>
      <w:r>
        <w:rPr>
          <w:spacing w:val="-1"/>
        </w:rPr>
        <w:t>5</w:t>
      </w:r>
      <w:r>
        <w:t>-</w:t>
      </w:r>
      <w:r>
        <w:rPr>
          <w:spacing w:val="-3"/>
        </w:rPr>
        <w:t>2</w:t>
      </w:r>
      <w:r>
        <w:t>200</w:t>
      </w:r>
      <w:r>
        <w:rPr>
          <w:spacing w:val="-3"/>
        </w:rPr>
        <w:t>=</w:t>
      </w:r>
      <w:r>
        <w:t>20</w:t>
      </w:r>
      <w:r>
        <w:rPr>
          <w:spacing w:val="-3"/>
        </w:rPr>
        <w:t>0（</w:t>
      </w:r>
      <w:r>
        <w:t>米）</w:t>
      </w:r>
    </w:p>
    <w:p>
      <w:pPr>
        <w:pStyle w:val="5"/>
        <w:spacing w:before="4"/>
        <w:rPr>
          <w:sz w:val="24"/>
        </w:rPr>
      </w:pPr>
    </w:p>
    <w:p>
      <w:pPr>
        <w:pStyle w:val="5"/>
        <w:tabs>
          <w:tab w:val="left" w:pos="642"/>
        </w:tabs>
        <w:spacing w:before="1" w:line="278" w:lineRule="auto"/>
        <w:ind w:left="640" w:right="311" w:hanging="420"/>
      </w:pPr>
      <w:r>
        <w:t>6.</w:t>
      </w:r>
      <w:r>
        <w:tab/>
      </w:r>
      <w:r>
        <w:tab/>
      </w:r>
      <w:r>
        <w:rPr>
          <w:spacing w:val="-2"/>
        </w:rPr>
        <w:t xml:space="preserve">甲实际跑 </w:t>
      </w:r>
      <w:r>
        <w:t>100/</w:t>
      </w:r>
      <w:r>
        <w:rPr>
          <w:spacing w:val="-2"/>
        </w:rPr>
        <w:t>（</w:t>
      </w:r>
      <w:r>
        <w:t>5-</w:t>
      </w:r>
      <w:r>
        <w:rPr>
          <w:spacing w:val="-3"/>
        </w:rPr>
        <w:t>4</w:t>
      </w:r>
      <w:r>
        <w:t>）=10</w:t>
      </w:r>
      <w:r>
        <w:rPr>
          <w:spacing w:val="-3"/>
        </w:rPr>
        <w:t>0</w:t>
      </w:r>
      <w:r>
        <w:t>（秒</w:t>
      </w:r>
      <w:r>
        <w:rPr>
          <w:spacing w:val="-3"/>
        </w:rPr>
        <w:t>）</w:t>
      </w:r>
      <w:r>
        <w:rPr>
          <w:spacing w:val="-2"/>
        </w:rPr>
        <w:t>时追上乙，甲跑</w:t>
      </w:r>
      <w:r>
        <w:t xml:space="preserve"> 1</w:t>
      </w:r>
      <w:r>
        <w:rPr>
          <w:spacing w:val="-3"/>
        </w:rPr>
        <w:t>0</w:t>
      </w:r>
      <w:r>
        <w:t>0/5</w:t>
      </w:r>
      <w:r>
        <w:rPr>
          <w:spacing w:val="-3"/>
        </w:rPr>
        <w:t>=</w:t>
      </w:r>
      <w:r>
        <w:t>2</w:t>
      </w:r>
      <w:r>
        <w:rPr>
          <w:spacing w:val="-1"/>
        </w:rPr>
        <w:t>0</w:t>
      </w:r>
      <w:r>
        <w:t>（</w:t>
      </w:r>
      <w:r>
        <w:rPr>
          <w:spacing w:val="-3"/>
        </w:rPr>
        <w:t>秒</w:t>
      </w:r>
      <w:r>
        <w:rPr>
          <w:spacing w:val="-106"/>
        </w:rPr>
        <w:t>）</w:t>
      </w:r>
      <w:r>
        <w:rPr>
          <w:spacing w:val="-2"/>
        </w:rPr>
        <w:t>，休息</w:t>
      </w:r>
      <w:r>
        <w:rPr>
          <w:spacing w:val="1"/>
        </w:rPr>
        <w:t xml:space="preserve"> </w:t>
      </w:r>
      <w:r>
        <w:t xml:space="preserve">10 </w:t>
      </w:r>
      <w:r>
        <w:rPr>
          <w:spacing w:val="-2"/>
        </w:rPr>
        <w:t>秒；</w:t>
      </w:r>
      <w:r>
        <w:t xml:space="preserve"> 乙</w:t>
      </w:r>
      <w:r>
        <w:rPr>
          <w:spacing w:val="2"/>
        </w:rPr>
        <w:t xml:space="preserve">跑 </w:t>
      </w:r>
      <w:r>
        <w:rPr>
          <w:spacing w:val="-11"/>
        </w:rPr>
        <w:t>100/4=25（</w:t>
      </w:r>
      <w:r>
        <w:t>秒</w:t>
      </w:r>
      <w:r>
        <w:rPr>
          <w:spacing w:val="-95"/>
        </w:rPr>
        <w:t>）</w:t>
      </w:r>
      <w:r>
        <w:rPr>
          <w:spacing w:val="-24"/>
        </w:rPr>
        <w:t xml:space="preserve">，休息 </w:t>
      </w:r>
      <w:r>
        <w:t>10</w:t>
      </w:r>
      <w:r>
        <w:rPr>
          <w:spacing w:val="-11"/>
        </w:rPr>
        <w:t xml:space="preserve"> 秒，甲实际跑 </w:t>
      </w:r>
      <w:r>
        <w:t>100</w:t>
      </w:r>
      <w:r>
        <w:rPr>
          <w:spacing w:val="-12"/>
        </w:rPr>
        <w:drawing>
          <wp:inline distT="0" distB="0" distL="0" distR="0">
            <wp:extent cx="13970" cy="2032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70" cy="20320"/>
                    </a:xfrm>
                    <a:prstGeom prst="rect">
                      <a:avLst/>
                    </a:prstGeom>
                  </pic:spPr>
                </pic:pic>
              </a:graphicData>
            </a:graphic>
          </wp:inline>
        </w:drawing>
      </w:r>
      <w:r>
        <w:rPr>
          <w:spacing w:val="-12"/>
        </w:rPr>
        <w:t xml:space="preserve"> 秒时，已经休息 </w:t>
      </w:r>
      <w:r>
        <w:t>4</w:t>
      </w:r>
      <w:r>
        <w:rPr>
          <w:spacing w:val="-12"/>
        </w:rPr>
        <w:t xml:space="preserve"> 次，刚跑完第 </w:t>
      </w:r>
      <w:r>
        <w:t>5 次，</w:t>
      </w:r>
    </w:p>
    <w:p>
      <w:pPr>
        <w:pStyle w:val="5"/>
        <w:spacing w:line="278" w:lineRule="auto"/>
        <w:ind w:left="640" w:right="313"/>
      </w:pPr>
      <w:r>
        <w:rPr>
          <w:spacing w:val="1"/>
        </w:rPr>
        <w:t xml:space="preserve">共用 </w:t>
      </w:r>
      <w:r>
        <w:t>140</w:t>
      </w:r>
      <w:r>
        <w:rPr>
          <w:spacing w:val="-2"/>
        </w:rPr>
        <w:t xml:space="preserve"> 秒； 这时乙实际跑了 </w:t>
      </w:r>
      <w:r>
        <w:t>100 秒，第 4</w:t>
      </w:r>
      <w:r>
        <w:rPr>
          <w:spacing w:val="-11"/>
        </w:rPr>
        <w:t xml:space="preserve"> 次休息结束。正好追上。</w:t>
      </w:r>
      <w:r>
        <w:t>（</w:t>
      </w:r>
      <w:r>
        <w:rPr>
          <w:spacing w:val="-3"/>
        </w:rPr>
        <w:t>时间分为两部分：运动时间和休息时间，它们的和即为总时间</w:t>
      </w:r>
      <w:r>
        <w:rPr>
          <w:spacing w:val="-108"/>
        </w:rPr>
        <w:t>）</w:t>
      </w:r>
      <w:r>
        <w:t>。</w:t>
      </w:r>
    </w:p>
    <w:p>
      <w:pPr>
        <w:pStyle w:val="5"/>
        <w:spacing w:before="3"/>
        <w:rPr>
          <w:sz w:val="24"/>
        </w:rPr>
      </w:pPr>
    </w:p>
    <w:p>
      <w:pPr>
        <w:pStyle w:val="11"/>
        <w:numPr>
          <w:ilvl w:val="0"/>
          <w:numId w:val="3"/>
        </w:numPr>
        <w:tabs>
          <w:tab w:val="left" w:pos="535"/>
        </w:tabs>
        <w:spacing w:before="1" w:line="278" w:lineRule="auto"/>
        <w:ind w:right="1790" w:hanging="420"/>
        <w:rPr>
          <w:sz w:val="21"/>
        </w:rPr>
      </w:pPr>
      <w:r>
        <w:rPr>
          <w:b/>
          <w:spacing w:val="-16"/>
          <w:sz w:val="21"/>
        </w:rPr>
        <w:t xml:space="preserve">解法 </w:t>
      </w:r>
      <w:r>
        <w:rPr>
          <w:b/>
          <w:sz w:val="21"/>
        </w:rPr>
        <w:t>1</w:t>
      </w:r>
      <w:r>
        <w:rPr>
          <w:spacing w:val="-9"/>
          <w:sz w:val="21"/>
        </w:rPr>
        <w:t xml:space="preserve">：设总时间为 </w:t>
      </w:r>
      <w:r>
        <w:rPr>
          <w:sz w:val="21"/>
        </w:rPr>
        <w:t>X</w:t>
      </w:r>
      <w:r>
        <w:rPr>
          <w:spacing w:val="-8"/>
          <w:sz w:val="21"/>
        </w:rPr>
        <w:t xml:space="preserve">，则前一半的时间为 </w:t>
      </w:r>
      <w:r>
        <w:rPr>
          <w:sz w:val="21"/>
        </w:rPr>
        <w:t>X/2</w:t>
      </w:r>
      <w:r>
        <w:rPr>
          <w:spacing w:val="-8"/>
          <w:sz w:val="21"/>
        </w:rPr>
        <w:t xml:space="preserve">，后一半时间同样为 </w:t>
      </w:r>
      <w:r>
        <w:rPr>
          <w:sz w:val="21"/>
        </w:rPr>
        <w:t>X/2 X/2*5+X/2*4=450</w:t>
      </w:r>
    </w:p>
    <w:p>
      <w:pPr>
        <w:pStyle w:val="5"/>
        <w:ind w:left="640"/>
      </w:pPr>
      <w:r>
        <w:t>X=100</w:t>
      </w:r>
    </w:p>
    <w:p>
      <w:pPr>
        <w:pStyle w:val="5"/>
        <w:spacing w:before="43"/>
        <w:ind w:left="640"/>
      </w:pPr>
      <w:r>
        <w:t>总共跑了 100 秒</w:t>
      </w:r>
    </w:p>
    <w:p>
      <w:pPr>
        <w:pStyle w:val="5"/>
        <w:spacing w:before="43"/>
        <w:ind w:left="640"/>
      </w:pPr>
      <w:r>
        <w:rPr>
          <w:spacing w:val="-26"/>
        </w:rPr>
        <w:t xml:space="preserve">前 </w:t>
      </w:r>
      <w:r>
        <w:t>50</w:t>
      </w:r>
      <w:r>
        <w:rPr>
          <w:spacing w:val="-19"/>
        </w:rPr>
        <w:t xml:space="preserve"> 秒每秒跑 </w:t>
      </w:r>
      <w:r>
        <w:t>5</w:t>
      </w:r>
      <w:r>
        <w:rPr>
          <w:spacing w:val="-19"/>
        </w:rPr>
        <w:t xml:space="preserve"> 米，跑了 </w:t>
      </w:r>
      <w:r>
        <w:t>250</w:t>
      </w:r>
      <w:r>
        <w:rPr>
          <w:spacing w:val="-27"/>
        </w:rPr>
        <w:t xml:space="preserve"> 米</w:t>
      </w:r>
    </w:p>
    <w:p>
      <w:pPr>
        <w:pStyle w:val="5"/>
        <w:spacing w:before="43"/>
        <w:ind w:left="640"/>
      </w:pPr>
      <w:r>
        <w:rPr>
          <w:spacing w:val="-26"/>
        </w:rPr>
        <w:t xml:space="preserve">后 </w:t>
      </w:r>
      <w:r>
        <w:t>50</w:t>
      </w:r>
      <w:r>
        <w:rPr>
          <w:spacing w:val="-19"/>
        </w:rPr>
        <w:t xml:space="preserve"> 秒每秒跑 </w:t>
      </w:r>
      <w:r>
        <w:t>4</w:t>
      </w:r>
      <w:r>
        <w:rPr>
          <w:spacing w:val="-19"/>
        </w:rPr>
        <w:t xml:space="preserve"> 米，跑了 </w:t>
      </w:r>
      <w:r>
        <w:t>200</w:t>
      </w:r>
      <w:r>
        <w:rPr>
          <w:spacing w:val="-27"/>
        </w:rPr>
        <w:t xml:space="preserve"> 米</w:t>
      </w:r>
    </w:p>
    <w:p>
      <w:pPr>
        <w:pStyle w:val="5"/>
        <w:spacing w:before="43"/>
        <w:ind w:left="640"/>
      </w:pPr>
      <w:r>
        <w:t>后一半的路程为 450÷2=225 米</w:t>
      </w:r>
    </w:p>
    <w:p>
      <w:pPr>
        <w:pStyle w:val="5"/>
        <w:spacing w:before="42"/>
        <w:ind w:left="640"/>
      </w:pPr>
      <w:r>
        <w:t>后一半的路程用的时间为（250-225）÷5+50=55 秒</w:t>
      </w:r>
    </w:p>
    <w:p>
      <w:pPr>
        <w:pStyle w:val="5"/>
        <w:spacing w:before="43" w:line="278" w:lineRule="auto"/>
        <w:ind w:left="640" w:right="144" w:hanging="106"/>
      </w:pPr>
      <w:r>
        <w:rPr>
          <w:b/>
        </w:rPr>
        <w:t xml:space="preserve">解法 </w:t>
      </w:r>
      <w:r>
        <w:rPr>
          <w:b/>
          <w:w w:val="99"/>
        </w:rPr>
        <w:t>2</w:t>
      </w:r>
      <w:r>
        <w:rPr>
          <w:b/>
        </w:rPr>
        <w:t>（算术法</w:t>
      </w:r>
      <w:r>
        <w:rPr>
          <w:b/>
          <w:spacing w:val="-105"/>
        </w:rPr>
        <w:t>）</w:t>
      </w:r>
      <w:r>
        <w:rPr>
          <w:b/>
        </w:rPr>
        <w:t>：</w:t>
      </w:r>
      <w:r>
        <w:rPr>
          <w:spacing w:val="-3"/>
        </w:rPr>
        <w:t xml:space="preserve">由题意可知琳琳在前后半程所用时间相同，为 </w:t>
      </w:r>
      <w:r>
        <w:t>45</w:t>
      </w:r>
      <w:r>
        <w:rPr>
          <w:spacing w:val="-2"/>
        </w:rPr>
        <w:t>0</w:t>
      </w:r>
      <w:r>
        <w:rPr>
          <w:spacing w:val="-3"/>
        </w:rPr>
        <w:t>÷</w:t>
      </w:r>
      <w:r>
        <w:t>（4+</w:t>
      </w:r>
      <w:r>
        <w:rPr>
          <w:spacing w:val="-3"/>
        </w:rPr>
        <w:t>5</w:t>
      </w:r>
      <w:r>
        <w:t>）=</w:t>
      </w:r>
      <w:r>
        <w:rPr>
          <w:spacing w:val="-3"/>
        </w:rPr>
        <w:t>5</w:t>
      </w:r>
      <w:r>
        <w:t xml:space="preserve">0 </w:t>
      </w:r>
      <w:r>
        <w:rPr>
          <w:spacing w:val="-3"/>
        </w:rPr>
        <w:t>秒，</w:t>
      </w:r>
      <w:r>
        <w:rPr>
          <w:spacing w:val="-7"/>
        </w:rPr>
        <w:t xml:space="preserve">所以后一半的时间所走的路程为 </w:t>
      </w:r>
      <w:r>
        <w:t>4x50=200</w:t>
      </w:r>
      <w:r>
        <w:rPr>
          <w:spacing w:val="-18"/>
        </w:rPr>
        <w:t xml:space="preserve"> 米；而后半路程为 </w:t>
      </w:r>
      <w:r>
        <w:t>450÷2=225</w:t>
      </w:r>
      <w:r>
        <w:rPr>
          <w:spacing w:val="-16"/>
        </w:rPr>
        <w:t xml:space="preserve"> 米，所以还有225-200=25 米的路程是以 </w:t>
      </w:r>
      <w:r>
        <w:t>5</w:t>
      </w:r>
      <w:r>
        <w:rPr>
          <w:spacing w:val="-25"/>
        </w:rPr>
        <w:t xml:space="preserve"> 米</w:t>
      </w:r>
      <w:r>
        <w:rPr>
          <w:spacing w:val="-3"/>
        </w:rPr>
        <w:t>/</w:t>
      </w:r>
      <w:r>
        <w:rPr>
          <w:spacing w:val="-9"/>
        </w:rPr>
        <w:t xml:space="preserve">秒的速度完成的，所用时间为 </w:t>
      </w:r>
      <w:r>
        <w:t>25÷5=5</w:t>
      </w:r>
      <w:r>
        <w:rPr>
          <w:spacing w:val="-12"/>
        </w:rPr>
        <w:t xml:space="preserve"> 秒，所以总时间</w:t>
      </w:r>
    </w:p>
    <w:p>
      <w:pPr>
        <w:pStyle w:val="5"/>
        <w:spacing w:line="269" w:lineRule="exact"/>
        <w:ind w:left="640"/>
      </w:pPr>
      <w:r>
        <w:t>为 50+5=55 秒。</w:t>
      </w:r>
    </w:p>
    <w:p>
      <w:pPr>
        <w:pStyle w:val="5"/>
        <w:spacing w:before="7"/>
        <w:rPr>
          <w:sz w:val="24"/>
        </w:rPr>
      </w:pPr>
    </w:p>
    <w:p>
      <w:pPr>
        <w:pStyle w:val="11"/>
        <w:numPr>
          <w:ilvl w:val="0"/>
          <w:numId w:val="3"/>
        </w:numPr>
        <w:tabs>
          <w:tab w:val="left" w:pos="642"/>
          <w:tab w:val="left" w:pos="643"/>
        </w:tabs>
        <w:spacing w:line="278" w:lineRule="auto"/>
        <w:ind w:hanging="420"/>
        <w:rPr>
          <w:sz w:val="21"/>
        </w:rPr>
      </w:pPr>
      <w:r>
        <w:rPr>
          <w:spacing w:val="-10"/>
          <w:sz w:val="21"/>
        </w:rPr>
        <w:t>我们知道，大小圆只有一个公共点(内切)，而在圆上最远的两点为直径两端，所以当一</w:t>
      </w:r>
      <w:r>
        <w:rPr>
          <w:spacing w:val="-16"/>
          <w:sz w:val="21"/>
        </w:rPr>
        <w:t xml:space="preserve">只甲虫在 </w:t>
      </w:r>
      <w:r>
        <w:rPr>
          <w:sz w:val="21"/>
        </w:rPr>
        <w:t>A</w:t>
      </w:r>
      <w:r>
        <w:rPr>
          <w:spacing w:val="-14"/>
          <w:sz w:val="21"/>
        </w:rPr>
        <w:t xml:space="preserve"> 点，另一只在过 </w:t>
      </w:r>
      <w:r>
        <w:rPr>
          <w:sz w:val="21"/>
        </w:rPr>
        <w:t>A</w:t>
      </w:r>
      <w:r>
        <w:rPr>
          <w:spacing w:val="-4"/>
          <w:sz w:val="21"/>
        </w:rPr>
        <w:t xml:space="preserve"> 的直径另一直径端点</w:t>
      </w:r>
      <w:r>
        <w:rPr>
          <w:sz w:val="21"/>
        </w:rPr>
        <w:t>B，</w:t>
      </w:r>
    </w:p>
    <w:p>
      <w:pPr>
        <w:pStyle w:val="5"/>
        <w:spacing w:before="6"/>
        <w:rPr>
          <w:sz w:val="12"/>
        </w:rPr>
      </w:pPr>
      <w:r>
        <w:drawing>
          <wp:anchor distT="0" distB="0" distL="0" distR="0" simplePos="0" relativeHeight="251645952" behindDoc="0" locked="0" layoutInCell="1" allowOverlap="1">
            <wp:simplePos x="0" y="0"/>
            <wp:positionH relativeFrom="page">
              <wp:posOffset>3122295</wp:posOffset>
            </wp:positionH>
            <wp:positionV relativeFrom="paragraph">
              <wp:posOffset>125730</wp:posOffset>
            </wp:positionV>
            <wp:extent cx="1273175" cy="1075055"/>
            <wp:effectExtent l="0" t="0" r="0" b="0"/>
            <wp:wrapTopAndBottom/>
            <wp:docPr id="21" name="image10.pn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0.png" descr="学科网(www.zxxk.com)--教育资源门户，提供试卷、教案、课件、论文、素材及各类教学资源下载，还有大量而丰富的教学相关资讯！"/>
                    <pic:cNvPicPr>
                      <a:picLocks noChangeAspect="1"/>
                    </pic:cNvPicPr>
                  </pic:nvPicPr>
                  <pic:blipFill>
                    <a:blip r:embed="rId19" cstate="print"/>
                    <a:stretch>
                      <a:fillRect/>
                    </a:stretch>
                  </pic:blipFill>
                  <pic:spPr>
                    <a:xfrm>
                      <a:off x="0" y="0"/>
                      <a:ext cx="1273016" cy="1074991"/>
                    </a:xfrm>
                    <a:prstGeom prst="rect">
                      <a:avLst/>
                    </a:prstGeom>
                  </pic:spPr>
                </pic:pic>
              </a:graphicData>
            </a:graphic>
          </wp:anchor>
        </w:drawing>
      </w:r>
    </w:p>
    <w:p>
      <w:pPr>
        <w:rPr>
          <w:sz w:val="12"/>
        </w:rPr>
        <w:sectPr>
          <w:pgSz w:w="11910" w:h="16840"/>
          <w:pgMar w:top="1360" w:right="1480" w:bottom="1540" w:left="1580" w:header="863" w:footer="1357" w:gutter="0"/>
          <w:cols w:space="720" w:num="1"/>
        </w:sectPr>
      </w:pPr>
    </w:p>
    <w:p>
      <w:pPr>
        <w:pStyle w:val="4"/>
        <w:spacing w:before="87" w:line="208" w:lineRule="exact"/>
        <w:ind w:right="1"/>
      </w:pPr>
      <w:r>
        <w:rPr>
          <w:w w:val="99"/>
        </w:rPr>
        <w:t>1</w:t>
      </w:r>
    </w:p>
    <w:p>
      <w:pPr>
        <w:pStyle w:val="5"/>
        <w:spacing w:line="170" w:lineRule="exact"/>
        <w:ind w:left="640"/>
      </w:pPr>
      <w:r>
        <mc:AlternateContent>
          <mc:Choice Requires="wps">
            <w:drawing>
              <wp:anchor distT="0" distB="0" distL="114300" distR="114300" simplePos="0" relativeHeight="251646976" behindDoc="0" locked="0" layoutInCell="1" allowOverlap="1">
                <wp:simplePos x="0" y="0"/>
                <wp:positionH relativeFrom="page">
                  <wp:posOffset>4200525</wp:posOffset>
                </wp:positionH>
                <wp:positionV relativeFrom="paragraph">
                  <wp:posOffset>61595</wp:posOffset>
                </wp:positionV>
                <wp:extent cx="90170" cy="0"/>
                <wp:effectExtent l="0" t="0" r="0" b="0"/>
                <wp:wrapNone/>
                <wp:docPr id="24" name="直线 29"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90170" cy="0"/>
                        </a:xfrm>
                        <a:prstGeom prst="line">
                          <a:avLst/>
                        </a:prstGeom>
                        <a:ln w="7726" cap="flat" cmpd="sng">
                          <a:solidFill>
                            <a:srgbClr val="000000"/>
                          </a:solidFill>
                          <a:prstDash val="solid"/>
                          <a:headEnd type="none" w="med" len="med"/>
                          <a:tailEnd type="none" w="med" len="med"/>
                        </a:ln>
                      </wps:spPr>
                      <wps:bodyPr upright="1"/>
                    </wps:wsp>
                  </a:graphicData>
                </a:graphic>
              </wp:anchor>
            </w:drawing>
          </mc:Choice>
          <mc:Fallback>
            <w:pict>
              <v:line id="直线 29" o:spid="_x0000_s1026" o:spt="20" alt="学科网(www.zxxk.com)--教育资源门户，提供试卷、教案、课件、论文、素材及各类教学资源下载，还有大量而丰富的教学相关资讯！" style="position:absolute;left:0pt;margin-left:330.75pt;margin-top:4.85pt;height:0pt;width:7.1pt;mso-position-horizontal-relative:page;z-index:251646976;mso-width-relative:page;mso-height-relative:page;" filled="f" stroked="t" coordsize="21600,21600" o:gfxdata="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AHRYt01gAAAAcBAAAPAAAAAAAA&#10;AAEAIAAAACIAAABkcnMvZG93bnJldi54bWxQSwECFAAUAAAACACHTuJAw/hVhoYCAAA/BAAADgAA&#10;AAAAAAABACAAAAAlAQAAZHJzL2Uyb0RvYy54bWxQSwUGAAAAAAYABgBZAQAAHQYAAAAA&#10;">
                <v:fill on="f" focussize="0,0"/>
                <v:stroke weight="0.608346456692913pt" color="#000000" joinstyle="round"/>
                <v:imagedata o:title=""/>
                <o:lock v:ext="edit" aspectratio="f"/>
              </v:line>
            </w:pict>
          </mc:Fallback>
        </mc:AlternateContent>
      </w:r>
      <w:r>
        <w:t>所以在小圆甲虫跑了 n 圈，在大圆甲虫跑了 m＋</w:t>
      </w:r>
    </w:p>
    <w:p>
      <w:pPr>
        <w:pStyle w:val="4"/>
      </w:pPr>
      <w:r>
        <w:rPr>
          <w:w w:val="99"/>
        </w:rPr>
        <w:t>2</w:t>
      </w:r>
    </w:p>
    <w:p>
      <w:pPr>
        <w:spacing w:before="23" w:line="180" w:lineRule="exact"/>
        <w:ind w:right="971"/>
        <w:jc w:val="center"/>
        <w:rPr>
          <w:rFonts w:ascii="Times New Roman"/>
          <w:sz w:val="23"/>
        </w:rPr>
      </w:pPr>
      <w:r>
        <w:rPr>
          <w:rFonts w:ascii="Times New Roman"/>
          <w:w w:val="99"/>
          <w:sz w:val="23"/>
        </w:rPr>
        <w:t>1</w:t>
      </w:r>
    </w:p>
    <w:p>
      <w:pPr>
        <w:pStyle w:val="5"/>
        <w:spacing w:before="8"/>
        <w:rPr>
          <w:rFonts w:ascii="Times New Roman"/>
          <w:sz w:val="20"/>
        </w:rPr>
      </w:pPr>
      <w:r>
        <w:br w:type="column"/>
      </w:r>
    </w:p>
    <w:p>
      <w:pPr>
        <w:pStyle w:val="5"/>
        <w:ind w:left="30"/>
      </w:pPr>
      <w:r>
        <w:t>圈；于是小圆甲虫跑了 30n，大圆甲</w:t>
      </w:r>
    </w:p>
    <w:p>
      <w:pPr>
        <w:sectPr>
          <w:pgSz w:w="11910" w:h="16840"/>
          <w:pgMar w:top="1360" w:right="1480" w:bottom="1540" w:left="1580" w:header="863" w:footer="1357" w:gutter="0"/>
          <w:cols w:equalWidth="0" w:num="2">
            <w:col w:w="5165" w:space="40"/>
            <w:col w:w="3645"/>
          </w:cols>
        </w:sectPr>
      </w:pPr>
    </w:p>
    <w:p>
      <w:pPr>
        <w:pStyle w:val="5"/>
        <w:spacing w:line="199" w:lineRule="exact"/>
        <w:ind w:left="640"/>
      </w:pPr>
      <w:r>
        <mc:AlternateContent>
          <mc:Choice Requires="wps">
            <w:drawing>
              <wp:anchor distT="0" distB="0" distL="114300" distR="114300" simplePos="0" relativeHeight="251648000" behindDoc="0" locked="0" layoutInCell="1" allowOverlap="1">
                <wp:simplePos x="0" y="0"/>
                <wp:positionH relativeFrom="page">
                  <wp:posOffset>2290445</wp:posOffset>
                </wp:positionH>
                <wp:positionV relativeFrom="paragraph">
                  <wp:posOffset>80010</wp:posOffset>
                </wp:positionV>
                <wp:extent cx="90170" cy="0"/>
                <wp:effectExtent l="0" t="0" r="0" b="0"/>
                <wp:wrapNone/>
                <wp:docPr id="26" name="直线 30"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90170" cy="0"/>
                        </a:xfrm>
                        <a:prstGeom prst="line">
                          <a:avLst/>
                        </a:prstGeom>
                        <a:ln w="7726" cap="flat" cmpd="sng">
                          <a:solidFill>
                            <a:srgbClr val="000000"/>
                          </a:solidFill>
                          <a:prstDash val="solid"/>
                          <a:headEnd type="none" w="med" len="med"/>
                          <a:tailEnd type="none" w="med" len="med"/>
                        </a:ln>
                      </wps:spPr>
                      <wps:bodyPr upright="1"/>
                    </wps:wsp>
                  </a:graphicData>
                </a:graphic>
              </wp:anchor>
            </w:drawing>
          </mc:Choice>
          <mc:Fallback>
            <w:pict>
              <v:line id="直线 30" o:spid="_x0000_s1026" o:spt="20" alt="学科网(www.zxxk.com)--教育资源门户，提供试卷、教案、课件、论文、素材及各类教学资源下载，还有大量而丰富的教学相关资讯！" style="position:absolute;left:0pt;margin-left:180.35pt;margin-top:6.3pt;height:0pt;width:7.1pt;mso-position-horizontal-relative:page;z-index:251648000;mso-width-relative:page;mso-height-relative:page;" filled="f" stroked="t" coordsize="21600,21600" o:gfxdata="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C/cVQ9gAAAAJAQAADwAAAAAA&#10;AAABACAAAAAiAAAAZHJzL2Rvd25yZXYueG1sUEsBAhQAFAAAAAgAh07iQEWi4WGFAgAAPwQAAA4A&#10;AAAAAAAAAQAgAAAAJwEAAGRycy9lMm9Eb2MueG1sUEsFBgAAAAAGAAYAWQEAAB4GAAAAAA==&#10;">
                <v:fill on="f" focussize="0,0"/>
                <v:stroke weight="0.608346456692913pt" color="#000000" joinstyle="round"/>
                <v:imagedata o:title=""/>
                <o:lock v:ext="edit" aspectratio="f"/>
              </v:line>
            </w:pict>
          </mc:Fallback>
        </mc:AlternateContent>
      </w:r>
      <w:r>
        <w:t>虫跑了 48(m＋</w:t>
      </w:r>
    </w:p>
    <w:p>
      <w:pPr>
        <w:pStyle w:val="4"/>
      </w:pPr>
      <w:r>
        <w:rPr>
          <w:w w:val="99"/>
        </w:rPr>
        <w:t>2</w:t>
      </w:r>
    </w:p>
    <w:p>
      <w:pPr>
        <w:pStyle w:val="5"/>
        <w:spacing w:line="241" w:lineRule="exact"/>
        <w:ind w:left="30"/>
      </w:pPr>
      <w:r>
        <w:br w:type="column"/>
      </w:r>
      <w:r>
        <w:t>)＝48m＋24。因为速度相同，所以相同时内</w:t>
      </w:r>
      <w:r>
        <w:drawing>
          <wp:inline distT="0" distB="0" distL="0" distR="0">
            <wp:extent cx="24130" cy="22860"/>
            <wp:effectExtent l="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30" cy="22860"/>
                    </a:xfrm>
                    <a:prstGeom prst="rect">
                      <a:avLst/>
                    </a:prstGeom>
                  </pic:spPr>
                </pic:pic>
              </a:graphicData>
            </a:graphic>
          </wp:inline>
        </w:drawing>
      </w:r>
      <w:r>
        <w:t>路程相同，起点相同，所</w:t>
      </w:r>
    </w:p>
    <w:p>
      <w:pPr>
        <w:spacing w:line="241" w:lineRule="exact"/>
        <w:sectPr>
          <w:type w:val="continuous"/>
          <w:pgSz w:w="11910" w:h="16840"/>
          <w:pgMar w:top="1360" w:right="1480" w:bottom="1540" w:left="1580" w:header="720" w:footer="720" w:gutter="0"/>
          <w:cols w:equalWidth="0" w:num="2">
            <w:col w:w="2157" w:space="40"/>
            <w:col w:w="6653"/>
          </w:cols>
        </w:sectPr>
      </w:pPr>
    </w:p>
    <w:p>
      <w:pPr>
        <w:pStyle w:val="5"/>
        <w:spacing w:before="28" w:line="278" w:lineRule="auto"/>
        <w:ind w:left="640" w:right="313"/>
      </w:pPr>
      <w:r>
        <w:rPr>
          <w:spacing w:val="-23"/>
        </w:rPr>
        <w:t xml:space="preserve">以 </w:t>
      </w:r>
      <w:r>
        <w:rPr>
          <w:spacing w:val="-3"/>
        </w:rPr>
        <w:t>30n＝48m＋24</w:t>
      </w:r>
      <w:r>
        <w:rPr>
          <w:spacing w:val="-17"/>
        </w:rPr>
        <w:t xml:space="preserve">；即 </w:t>
      </w:r>
      <w:r>
        <w:rPr>
          <w:spacing w:val="-4"/>
        </w:rPr>
        <w:t>5n＝8m＋4，m</w:t>
      </w:r>
      <w:r>
        <w:rPr>
          <w:spacing w:val="-31"/>
        </w:rPr>
        <w:t xml:space="preserve"> 和 </w:t>
      </w:r>
      <w:r>
        <w:t>n</w:t>
      </w:r>
      <w:r>
        <w:rPr>
          <w:spacing w:val="-14"/>
        </w:rPr>
        <w:t xml:space="preserve"> 均为整数，解出有 </w:t>
      </w:r>
      <w:r>
        <w:rPr>
          <w:spacing w:val="-6"/>
        </w:rPr>
        <w:t>n＝4，m＝2</w:t>
      </w:r>
      <w:r>
        <w:rPr>
          <w:spacing w:val="-3"/>
        </w:rPr>
        <w:t>，所以小圆上甲</w:t>
      </w:r>
      <w:r>
        <w:rPr>
          <w:spacing w:val="-15"/>
        </w:rPr>
        <w:t xml:space="preserve">虫跑了 </w:t>
      </w:r>
      <w:r>
        <w:t>4（n=4</w:t>
      </w:r>
      <w:r>
        <w:rPr>
          <w:spacing w:val="-28"/>
        </w:rPr>
        <w:t xml:space="preserve"> 时</w:t>
      </w:r>
      <w:r>
        <w:t>）</w:t>
      </w:r>
      <w:r>
        <w:rPr>
          <w:spacing w:val="-3"/>
        </w:rPr>
        <w:t>圈后，大小甲虫相距最远。</w:t>
      </w:r>
    </w:p>
    <w:p>
      <w:pPr>
        <w:pStyle w:val="5"/>
        <w:spacing w:before="5"/>
        <w:rPr>
          <w:sz w:val="24"/>
        </w:rPr>
      </w:pPr>
    </w:p>
    <w:p>
      <w:pPr>
        <w:pStyle w:val="11"/>
        <w:numPr>
          <w:ilvl w:val="0"/>
          <w:numId w:val="3"/>
        </w:numPr>
        <w:tabs>
          <w:tab w:val="left" w:pos="538"/>
        </w:tabs>
        <w:spacing w:line="278" w:lineRule="auto"/>
        <w:ind w:right="210" w:hanging="420"/>
        <w:rPr>
          <w:sz w:val="21"/>
        </w:rPr>
      </w:pPr>
      <w:r>
        <w:rPr>
          <w:spacing w:val="-3"/>
          <w:sz w:val="21"/>
        </w:rPr>
        <w:t xml:space="preserve">因为相遇前后甲、乙的速度和没有改变，如果相遇后两人和跑一圈用 </w:t>
      </w:r>
      <w:r>
        <w:rPr>
          <w:sz w:val="21"/>
        </w:rPr>
        <w:t>24 秒，则相遇前</w:t>
      </w:r>
      <w:r>
        <w:rPr>
          <w:spacing w:val="-3"/>
          <w:sz w:val="21"/>
        </w:rPr>
        <w:t xml:space="preserve">两人和跑一圈也用 </w:t>
      </w:r>
      <w:r>
        <w:rPr>
          <w:sz w:val="21"/>
        </w:rPr>
        <w:t>24</w:t>
      </w:r>
      <w:r>
        <w:rPr>
          <w:spacing w:val="-20"/>
          <w:sz w:val="21"/>
        </w:rPr>
        <w:t xml:space="preserve"> 秒。以甲为研究对象，甲以原速 </w:t>
      </w:r>
      <w:r>
        <w:rPr>
          <w:sz w:val="21"/>
        </w:rPr>
        <w:t>V</w:t>
      </w:r>
      <w:r>
        <w:rPr>
          <w:spacing w:val="1"/>
          <w:sz w:val="21"/>
        </w:rPr>
        <w:t xml:space="preserve"> 跑了 </w:t>
      </w:r>
      <w:r>
        <w:rPr>
          <w:sz w:val="21"/>
        </w:rPr>
        <w:t>24</w:t>
      </w:r>
      <w:r>
        <w:rPr>
          <w:spacing w:val="-17"/>
          <w:sz w:val="21"/>
        </w:rPr>
        <w:t xml:space="preserve"> 秒的路程与以</w:t>
      </w:r>
      <w:r>
        <w:rPr>
          <w:sz w:val="21"/>
        </w:rPr>
        <w:t>（V</w:t>
      </w:r>
      <w:r>
        <w:rPr>
          <w:spacing w:val="-52"/>
          <w:sz w:val="21"/>
        </w:rPr>
        <w:t xml:space="preserve"> </w:t>
      </w:r>
      <w:r>
        <w:rPr>
          <w:sz w:val="21"/>
        </w:rPr>
        <w:t>+2</w:t>
      </w:r>
      <w:r>
        <w:rPr>
          <w:spacing w:val="4"/>
          <w:sz w:val="21"/>
        </w:rPr>
        <w:t xml:space="preserve"> </w:t>
      </w:r>
      <w:r>
        <w:rPr>
          <w:sz w:val="21"/>
        </w:rPr>
        <w:t>）</w:t>
      </w:r>
    </w:p>
    <w:p>
      <w:pPr>
        <w:pStyle w:val="4"/>
        <w:spacing w:line="147" w:lineRule="exact"/>
        <w:ind w:right="1381"/>
      </w:pPr>
      <w:r>
        <w:rPr>
          <w:w w:val="102"/>
        </w:rPr>
        <w:t>1</w:t>
      </w:r>
    </w:p>
    <w:p>
      <w:pPr>
        <w:spacing w:line="147" w:lineRule="exact"/>
        <w:sectPr>
          <w:type w:val="continuous"/>
          <w:pgSz w:w="11910" w:h="16840"/>
          <w:pgMar w:top="1360" w:right="1480" w:bottom="1540" w:left="1580" w:header="720" w:footer="720" w:gutter="0"/>
          <w:cols w:space="720" w:num="1"/>
        </w:sectPr>
      </w:pPr>
    </w:p>
    <w:p>
      <w:pPr>
        <w:pStyle w:val="5"/>
        <w:spacing w:line="268" w:lineRule="exact"/>
        <w:ind w:left="640"/>
      </w:pPr>
      <w:r>
        <w:t>跑了 24 秒的路程之和等于 400 米，24V +24（V +2 ）=400 易得V =</w:t>
      </w:r>
    </w:p>
    <w:p>
      <w:pPr>
        <w:tabs>
          <w:tab w:val="left" w:pos="423"/>
        </w:tabs>
        <w:spacing w:line="227" w:lineRule="exact"/>
        <w:ind w:left="95"/>
        <w:rPr>
          <w:sz w:val="21"/>
        </w:rPr>
      </w:pPr>
      <w:r>
        <w:br w:type="column"/>
      </w:r>
      <w:r>
        <w:rPr>
          <w:rFonts w:ascii="Times New Roman" w:eastAsia="Times New Roman"/>
          <w:sz w:val="23"/>
        </w:rPr>
        <w:t>7</w:t>
      </w:r>
      <w:r>
        <w:rPr>
          <w:rFonts w:ascii="Times New Roman" w:eastAsia="Times New Roman"/>
          <w:sz w:val="23"/>
        </w:rPr>
        <w:tab/>
      </w:r>
      <w:r>
        <w:rPr>
          <w:sz w:val="21"/>
        </w:rPr>
        <w:t>米</w:t>
      </w:r>
      <w:r>
        <w:rPr>
          <w:spacing w:val="-3"/>
          <w:sz w:val="21"/>
        </w:rPr>
        <w:t>/</w:t>
      </w:r>
      <w:r>
        <w:rPr>
          <w:sz w:val="21"/>
        </w:rPr>
        <w:t>秒</w:t>
      </w:r>
    </w:p>
    <w:p>
      <w:pPr>
        <w:pStyle w:val="4"/>
        <w:spacing w:line="220" w:lineRule="exact"/>
        <w:ind w:left="260"/>
        <w:jc w:val="left"/>
      </w:pPr>
      <w:r>
        <mc:AlternateContent>
          <mc:Choice Requires="wps">
            <w:drawing>
              <wp:anchor distT="0" distB="0" distL="114300" distR="114300" simplePos="0" relativeHeight="251659264" behindDoc="1" locked="0" layoutInCell="1" allowOverlap="1">
                <wp:simplePos x="0" y="0"/>
                <wp:positionH relativeFrom="page">
                  <wp:posOffset>5665470</wp:posOffset>
                </wp:positionH>
                <wp:positionV relativeFrom="paragraph">
                  <wp:posOffset>-46990</wp:posOffset>
                </wp:positionV>
                <wp:extent cx="80645" cy="0"/>
                <wp:effectExtent l="0" t="0" r="0" b="0"/>
                <wp:wrapNone/>
                <wp:docPr id="62" name="直线 31"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80645" cy="0"/>
                        </a:xfrm>
                        <a:prstGeom prst="line">
                          <a:avLst/>
                        </a:prstGeom>
                        <a:ln w="7726" cap="flat" cmpd="sng">
                          <a:solidFill>
                            <a:srgbClr val="000000"/>
                          </a:solidFill>
                          <a:prstDash val="solid"/>
                          <a:headEnd type="none" w="med" len="med"/>
                          <a:tailEnd type="none" w="med" len="med"/>
                        </a:ln>
                      </wps:spPr>
                      <wps:bodyPr upright="1"/>
                    </wps:wsp>
                  </a:graphicData>
                </a:graphic>
              </wp:anchor>
            </w:drawing>
          </mc:Choice>
          <mc:Fallback>
            <w:pict>
              <v:line id="直线 31" o:spid="_x0000_s1026" o:spt="20" alt="学科网(www.zxxk.com)--教育资源门户，提供试卷、教案、课件、论文、素材及各类教学资源下载，还有大量而丰富的教学相关资讯！" style="position:absolute;left:0pt;margin-left:446.1pt;margin-top:-3.7pt;height:0pt;width:6.35pt;mso-position-horizontal-relative:page;z-index:-251657216;mso-width-relative:page;mso-height-relative:page;" filled="f" stroked="t" coordsize="21600,21600" o:gfxdata="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IckkiDYAAAACQEAAA8AAAAA&#10;AAAAAQAgAAAAIgAAAGRycy9kb3ducmV2LnhtbFBLAQIUABQAAAAIAIdO4kD3bHVOhgIAAD8EAAAO&#10;AAAAAAAAAAEAIAAAACcBAABkcnMvZTJvRG9jLnhtbFBLBQYAAAAABgAGAFkBAAAfBgAAAAA=&#10;">
                <v:fill on="f" focussize="0,0"/>
                <v:stroke weight="0.608346456692913pt" color="#000000" joinstyle="round"/>
                <v:imagedata o:title=""/>
                <o:lock v:ext="edit" aspectratio="f"/>
              </v:line>
            </w:pict>
          </mc:Fallback>
        </mc:AlternateContent>
      </w:r>
      <w:r>
        <w:rPr>
          <w:w w:val="102"/>
        </w:rPr>
        <w:t>3</w:t>
      </w:r>
    </w:p>
    <w:p>
      <w:pPr>
        <w:spacing w:line="220" w:lineRule="exact"/>
        <w:sectPr>
          <w:type w:val="continuous"/>
          <w:pgSz w:w="11910" w:h="16840"/>
          <w:pgMar w:top="1360" w:right="1480" w:bottom="1540" w:left="1580" w:header="720" w:footer="720" w:gutter="0"/>
          <w:cols w:equalWidth="0" w:num="2">
            <w:col w:w="7050" w:space="40"/>
            <w:col w:w="1760"/>
          </w:cols>
        </w:sectPr>
      </w:pPr>
    </w:p>
    <w:p>
      <w:pPr>
        <w:pStyle w:val="5"/>
        <w:spacing w:before="2"/>
        <w:rPr>
          <w:rFonts w:ascii="Times New Roman"/>
        </w:rPr>
      </w:pPr>
    </w:p>
    <w:p>
      <w:pPr>
        <w:pStyle w:val="11"/>
        <w:numPr>
          <w:ilvl w:val="0"/>
          <w:numId w:val="3"/>
        </w:numPr>
        <w:tabs>
          <w:tab w:val="left" w:pos="643"/>
        </w:tabs>
        <w:spacing w:before="96" w:line="273" w:lineRule="auto"/>
        <w:ind w:hanging="420"/>
        <w:rPr>
          <w:sz w:val="21"/>
        </w:rPr>
      </w:pPr>
      <w:r>
        <mc:AlternateContent>
          <mc:Choice Requires="wps">
            <w:drawing>
              <wp:anchor distT="0" distB="0" distL="114300" distR="114300" simplePos="0" relativeHeight="251660288" behindDoc="1" locked="0" layoutInCell="1" allowOverlap="1">
                <wp:simplePos x="0" y="0"/>
                <wp:positionH relativeFrom="page">
                  <wp:posOffset>3381375</wp:posOffset>
                </wp:positionH>
                <wp:positionV relativeFrom="paragraph">
                  <wp:posOffset>1050925</wp:posOffset>
                </wp:positionV>
                <wp:extent cx="150495" cy="167640"/>
                <wp:effectExtent l="0" t="0" r="0" b="0"/>
                <wp:wrapNone/>
                <wp:docPr id="63" name="文本框 32"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txBox="1"/>
                      <wps:spPr>
                        <a:xfrm>
                          <a:off x="0" y="0"/>
                          <a:ext cx="150495" cy="167640"/>
                        </a:xfrm>
                        <a:prstGeom prst="rect">
                          <a:avLst/>
                        </a:prstGeom>
                        <a:noFill/>
                        <a:ln>
                          <a:noFill/>
                        </a:ln>
                      </wps:spPr>
                      <wps:txbx>
                        <w:txbxContent>
                          <w:p>
                            <w:pPr>
                              <w:spacing w:line="262" w:lineRule="exact"/>
                              <w:rPr>
                                <w:rFonts w:ascii="Times New Roman"/>
                                <w:sz w:val="23"/>
                              </w:rPr>
                            </w:pPr>
                            <w:r>
                              <w:rPr>
                                <w:rFonts w:ascii="Times New Roman"/>
                                <w:spacing w:val="-3"/>
                                <w:w w:val="105"/>
                                <w:sz w:val="23"/>
                              </w:rPr>
                              <w:t>40</w:t>
                            </w:r>
                          </w:p>
                        </w:txbxContent>
                      </wps:txbx>
                      <wps:bodyPr lIns="0" tIns="0" rIns="0" bIns="0" upright="1"/>
                    </wps:wsp>
                  </a:graphicData>
                </a:graphic>
              </wp:anchor>
            </w:drawing>
          </mc:Choice>
          <mc:Fallback>
            <w:pict>
              <v:shape id="文本框 32" o:spid="_x0000_s1026" o:spt="202" alt="学科网(www.zxxk.com)--教育资源门户，提供试卷、教案、课件、论文、素材及各类教学资源下载，还有大量而丰富的教学相关资讯！" type="#_x0000_t202" style="position:absolute;left:0pt;margin-left:266.25pt;margin-top:82.75pt;height:13.2pt;width:11.85pt;mso-position-horizontal-relative:page;z-index:-251656192;mso-width-relative:page;mso-height-relative:page;" filled="f" stroked="f" coordsize="21600,21600" o:gfxdata="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g0A6S2QAA&#10;AAsBAAAPAAAAAAAAAAEAIAAAACIAAABkcnMvZG93bnJldi54bWxQSwECFAAUAAAACACHTuJAR3DG&#10;qVYCAADXAwAADgAAAAAAAAABACAAAAAoAQAAZHJzL2Uyb0RvYy54bWxQSwUGAAAAAAYABgBZAQAA&#10;8AUAAAAA&#10;">
                <v:fill on="f" focussize="0,0"/>
                <v:stroke on="f"/>
                <v:imagedata o:title=""/>
                <o:lock v:ext="edit" aspectratio="f"/>
                <v:textbox inset="0mm,0mm,0mm,0mm">
                  <w:txbxContent>
                    <w:p>
                      <w:pPr>
                        <w:spacing w:line="262" w:lineRule="exact"/>
                        <w:rPr>
                          <w:rFonts w:ascii="Times New Roman"/>
                          <w:sz w:val="23"/>
                        </w:rPr>
                      </w:pPr>
                      <w:r>
                        <w:rPr>
                          <w:rFonts w:ascii="Times New Roman"/>
                          <w:spacing w:val="-3"/>
                          <w:w w:val="105"/>
                          <w:sz w:val="23"/>
                        </w:rPr>
                        <w:t>40</w:t>
                      </w:r>
                    </w:p>
                  </w:txbxContent>
                </v:textbox>
              </v:shape>
            </w:pict>
          </mc:Fallback>
        </mc:AlternateContent>
      </w:r>
      <w:r>
        <w:rPr>
          <w:spacing w:val="-6"/>
          <w:sz w:val="21"/>
        </w:rPr>
        <w:t xml:space="preserve">从图中可以看出，甲、乙两人只有可能在 </w:t>
      </w:r>
      <w:r>
        <w:rPr>
          <w:rFonts w:ascii="Times New Roman" w:eastAsia="Times New Roman"/>
          <w:i/>
          <w:sz w:val="23"/>
        </w:rPr>
        <w:t>A</w:t>
      </w:r>
      <w:r>
        <w:rPr>
          <w:rFonts w:ascii="Times New Roman" w:eastAsia="Times New Roman"/>
          <w:i/>
          <w:spacing w:val="-11"/>
          <w:sz w:val="23"/>
        </w:rPr>
        <w:t xml:space="preserve"> </w:t>
      </w:r>
      <w:r>
        <w:rPr>
          <w:spacing w:val="-27"/>
          <w:sz w:val="21"/>
        </w:rPr>
        <w:t xml:space="preserve">、 </w:t>
      </w:r>
      <w:r>
        <w:rPr>
          <w:rFonts w:ascii="Times New Roman" w:eastAsia="Times New Roman"/>
          <w:i/>
          <w:sz w:val="23"/>
        </w:rPr>
        <w:t>B</w:t>
      </w:r>
      <w:r>
        <w:rPr>
          <w:rFonts w:ascii="Times New Roman" w:eastAsia="Times New Roman"/>
          <w:i/>
          <w:spacing w:val="2"/>
          <w:sz w:val="23"/>
        </w:rPr>
        <w:t xml:space="preserve"> </w:t>
      </w:r>
      <w:r>
        <w:rPr>
          <w:sz w:val="21"/>
        </w:rPr>
        <w:t>两点处相遇（</w:t>
      </w:r>
      <w:r>
        <w:rPr>
          <w:spacing w:val="-10"/>
          <w:sz w:val="21"/>
        </w:rPr>
        <w:t xml:space="preserve">本题中，虽然在 </w:t>
      </w:r>
      <w:r>
        <w:rPr>
          <w:rFonts w:ascii="Times New Roman" w:eastAsia="Times New Roman"/>
          <w:i/>
          <w:sz w:val="23"/>
        </w:rPr>
        <w:t>B</w:t>
      </w:r>
      <w:r>
        <w:rPr>
          <w:rFonts w:ascii="Times New Roman" w:eastAsia="Times New Roman"/>
          <w:i/>
          <w:spacing w:val="6"/>
          <w:sz w:val="23"/>
        </w:rPr>
        <w:t xml:space="preserve"> </w:t>
      </w:r>
      <w:r>
        <w:rPr>
          <w:sz w:val="21"/>
        </w:rPr>
        <w:t>处时</w:t>
      </w:r>
      <w:r>
        <w:rPr>
          <w:spacing w:val="-3"/>
          <w:sz w:val="21"/>
        </w:rPr>
        <w:t>两人都是顺时针，但是由于两人的跑道不同，因此在此处的相遇不能看作是追及</w:t>
      </w:r>
      <w:r>
        <w:rPr>
          <w:spacing w:val="-108"/>
          <w:sz w:val="21"/>
        </w:rPr>
        <w:t>）</w:t>
      </w:r>
      <w:r>
        <w:rPr>
          <w:sz w:val="21"/>
        </w:rPr>
        <w:t xml:space="preserve">． </w:t>
      </w:r>
      <w:r>
        <w:rPr>
          <w:spacing w:val="-22"/>
          <w:sz w:val="21"/>
        </w:rPr>
        <w:t xml:space="preserve">从 </w:t>
      </w:r>
      <w:r>
        <w:rPr>
          <w:rFonts w:ascii="Times New Roman" w:eastAsia="Times New Roman"/>
          <w:i/>
          <w:sz w:val="23"/>
        </w:rPr>
        <w:t>A</w:t>
      </w:r>
      <w:r>
        <w:rPr>
          <w:rFonts w:ascii="Times New Roman" w:eastAsia="Times New Roman"/>
          <w:i/>
          <w:spacing w:val="-15"/>
          <w:sz w:val="23"/>
        </w:rPr>
        <w:t xml:space="preserve"> </w:t>
      </w:r>
      <w:r>
        <w:rPr>
          <w:spacing w:val="-29"/>
          <w:sz w:val="21"/>
        </w:rPr>
        <w:t xml:space="preserve">到 </w:t>
      </w:r>
      <w:r>
        <w:rPr>
          <w:rFonts w:ascii="Times New Roman" w:eastAsia="Times New Roman"/>
          <w:i/>
          <w:sz w:val="23"/>
        </w:rPr>
        <w:t>B</w:t>
      </w:r>
      <w:r>
        <w:rPr>
          <w:rFonts w:ascii="Times New Roman" w:eastAsia="Times New Roman"/>
          <w:i/>
          <w:spacing w:val="-2"/>
          <w:sz w:val="23"/>
        </w:rPr>
        <w:t xml:space="preserve"> </w:t>
      </w:r>
      <w:r>
        <w:rPr>
          <w:spacing w:val="-12"/>
          <w:sz w:val="21"/>
        </w:rPr>
        <w:t xml:space="preserve">，在大圆周上是半个圆周，即 </w:t>
      </w:r>
      <w:r>
        <w:rPr>
          <w:sz w:val="21"/>
        </w:rPr>
        <w:t>200</w:t>
      </w:r>
      <w:r>
        <w:rPr>
          <w:spacing w:val="-14"/>
          <w:sz w:val="21"/>
        </w:rPr>
        <w:t xml:space="preserve"> 米；在小圆周上是整个小圆圆周，也是 </w:t>
      </w:r>
      <w:r>
        <w:rPr>
          <w:sz w:val="21"/>
        </w:rPr>
        <w:t>200 米，两人的速度之比为</w:t>
      </w:r>
      <w:r>
        <w:rPr>
          <w:rFonts w:ascii="Times New Roman" w:eastAsia="Times New Roman"/>
          <w:sz w:val="24"/>
        </w:rPr>
        <w:t>3</w:t>
      </w:r>
      <w:r>
        <w:rPr>
          <w:rFonts w:ascii="Times New Roman" w:eastAsia="Times New Roman"/>
          <w:spacing w:val="-22"/>
          <w:sz w:val="24"/>
        </w:rPr>
        <w:t xml:space="preserve"> : </w:t>
      </w:r>
      <w:r>
        <w:rPr>
          <w:rFonts w:ascii="Times New Roman" w:eastAsia="Times New Roman"/>
          <w:sz w:val="24"/>
        </w:rPr>
        <w:t>5</w:t>
      </w:r>
      <w:r>
        <w:rPr>
          <w:rFonts w:ascii="Times New Roman" w:eastAsia="Times New Roman"/>
          <w:spacing w:val="-34"/>
          <w:sz w:val="24"/>
        </w:rPr>
        <w:t xml:space="preserve"> </w:t>
      </w:r>
      <w:r>
        <w:rPr>
          <w:spacing w:val="-1"/>
          <w:sz w:val="21"/>
        </w:rPr>
        <w:t xml:space="preserve">，那么两人跑 </w:t>
      </w:r>
      <w:r>
        <w:rPr>
          <w:sz w:val="21"/>
        </w:rPr>
        <w:t>200</w:t>
      </w:r>
      <w:r>
        <w:rPr>
          <w:spacing w:val="1"/>
          <w:sz w:val="21"/>
        </w:rPr>
        <w:t xml:space="preserve"> 米所用的时间之比为</w:t>
      </w:r>
      <w:r>
        <w:rPr>
          <w:rFonts w:ascii="Times New Roman" w:eastAsia="Times New Roman"/>
          <w:sz w:val="24"/>
        </w:rPr>
        <w:t>5</w:t>
      </w:r>
      <w:r>
        <w:rPr>
          <w:rFonts w:ascii="Times New Roman" w:eastAsia="Times New Roman"/>
          <w:spacing w:val="-20"/>
          <w:sz w:val="24"/>
        </w:rPr>
        <w:t xml:space="preserve"> : </w:t>
      </w:r>
      <w:r>
        <w:rPr>
          <w:rFonts w:ascii="Times New Roman" w:eastAsia="Times New Roman"/>
          <w:spacing w:val="10"/>
          <w:sz w:val="24"/>
        </w:rPr>
        <w:t>3</w:t>
      </w:r>
      <w:r>
        <w:rPr>
          <w:spacing w:val="3"/>
          <w:sz w:val="21"/>
        </w:rPr>
        <w:t xml:space="preserve">．设甲跑 </w:t>
      </w:r>
      <w:r>
        <w:rPr>
          <w:sz w:val="21"/>
        </w:rPr>
        <w:t xml:space="preserve">200 </w:t>
      </w:r>
      <w:r>
        <w:rPr>
          <w:spacing w:val="-9"/>
          <w:sz w:val="21"/>
        </w:rPr>
        <w:t xml:space="preserve">米所用的时间为 </w:t>
      </w:r>
      <w:r>
        <w:rPr>
          <w:sz w:val="21"/>
        </w:rPr>
        <w:t>5</w:t>
      </w:r>
      <w:r>
        <w:rPr>
          <w:spacing w:val="-16"/>
          <w:sz w:val="21"/>
        </w:rPr>
        <w:t xml:space="preserve"> 个时间单位，则乙跑 </w:t>
      </w:r>
      <w:r>
        <w:rPr>
          <w:sz w:val="21"/>
        </w:rPr>
        <w:t>200</w:t>
      </w:r>
      <w:r>
        <w:rPr>
          <w:spacing w:val="-13"/>
          <w:sz w:val="21"/>
        </w:rPr>
        <w:t xml:space="preserve"> 米所用的时间为 </w:t>
      </w:r>
      <w:r>
        <w:rPr>
          <w:sz w:val="21"/>
        </w:rPr>
        <w:t>3</w:t>
      </w:r>
      <w:r>
        <w:rPr>
          <w:spacing w:val="-11"/>
          <w:sz w:val="21"/>
        </w:rPr>
        <w:t xml:space="preserve"> 个时间单位．根据题意可</w:t>
      </w:r>
    </w:p>
    <w:p>
      <w:pPr>
        <w:tabs>
          <w:tab w:val="left" w:pos="4039"/>
        </w:tabs>
        <w:spacing w:before="132" w:line="246" w:lineRule="exact"/>
        <w:ind w:left="640"/>
        <w:rPr>
          <w:sz w:val="21"/>
        </w:rPr>
      </w:pPr>
      <w:r>
        <mc:AlternateContent>
          <mc:Choice Requires="wps">
            <w:drawing>
              <wp:anchor distT="0" distB="0" distL="114300" distR="114300" simplePos="0" relativeHeight="251661312" behindDoc="1" locked="0" layoutInCell="1" allowOverlap="1">
                <wp:simplePos x="0" y="0"/>
                <wp:positionH relativeFrom="page">
                  <wp:posOffset>3371850</wp:posOffset>
                </wp:positionH>
                <wp:positionV relativeFrom="paragraph">
                  <wp:posOffset>192405</wp:posOffset>
                </wp:positionV>
                <wp:extent cx="164465" cy="0"/>
                <wp:effectExtent l="0" t="0" r="0" b="0"/>
                <wp:wrapNone/>
                <wp:docPr id="64" name="直线 33"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164465" cy="0"/>
                        </a:xfrm>
                        <a:prstGeom prst="line">
                          <a:avLst/>
                        </a:prstGeom>
                        <a:ln w="7429"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alt="学科网(www.zxxk.com)--教育资源门户，提供试卷、教案、课件、论文、素材及各类教学资源下载，还有大量而丰富的教学相关资讯！" style="position:absolute;left:0pt;margin-left:265.5pt;margin-top:15.15pt;height:0pt;width:12.95pt;mso-position-horizontal-relative:page;z-index:-251655168;mso-width-relative:page;mso-height-relative:page;" filled="f" stroked="t" coordsize="21600,21600" o:gfxdata="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b73jB2AAAAAkBAAAPAAAA&#10;AAAAAAEAIAAAACIAAABkcnMvZG93bnJldi54bWxQSwECFAAUAAAACACHTuJAMsz6HIcCAABABAAA&#10;DgAAAAAAAAABACAAAAAnAQAAZHJzL2Uyb0RvYy54bWxQSwUGAAAAAAYABgBZAQAAIAYAAAAA&#10;">
                <v:fill on="f" focussize="0,0"/>
                <v:stroke weight="0.58496062992126pt" color="#000000" joinstyle="round"/>
                <v:imagedata o:title=""/>
                <o:lock v:ext="edit" aspectratio="f"/>
              </v:line>
            </w:pict>
          </mc:Fallback>
        </mc:AlternateContent>
      </w:r>
      <w:r>
        <w:rPr>
          <w:sz w:val="21"/>
        </w:rPr>
        <w:t>知，1</w:t>
      </w:r>
      <w:r>
        <w:rPr>
          <w:spacing w:val="-48"/>
          <w:sz w:val="21"/>
        </w:rPr>
        <w:t xml:space="preserve"> </w:t>
      </w:r>
      <w:r>
        <w:rPr>
          <w:sz w:val="21"/>
        </w:rPr>
        <w:t>个</w:t>
      </w:r>
      <w:r>
        <w:rPr>
          <w:spacing w:val="-3"/>
          <w:sz w:val="21"/>
        </w:rPr>
        <w:t>时</w:t>
      </w:r>
      <w:r>
        <w:rPr>
          <w:sz w:val="21"/>
        </w:rPr>
        <w:t>间</w:t>
      </w:r>
      <w:r>
        <w:rPr>
          <w:spacing w:val="-3"/>
          <w:sz w:val="21"/>
        </w:rPr>
        <w:t>单</w:t>
      </w:r>
      <w:r>
        <w:rPr>
          <w:sz w:val="21"/>
        </w:rPr>
        <w:t>位</w:t>
      </w:r>
      <w:r>
        <w:rPr>
          <w:spacing w:val="33"/>
          <w:sz w:val="21"/>
        </w:rPr>
        <w:t>为</w:t>
      </w:r>
      <w:r>
        <w:rPr>
          <w:rFonts w:ascii="Times New Roman" w:hAnsi="Times New Roman" w:eastAsia="Times New Roman"/>
          <w:sz w:val="23"/>
        </w:rPr>
        <w:t>200</w:t>
      </w:r>
      <w:r>
        <w:rPr>
          <w:rFonts w:ascii="Times New Roman" w:hAnsi="Times New Roman" w:eastAsia="Times New Roman"/>
          <w:spacing w:val="-18"/>
          <w:sz w:val="23"/>
        </w:rPr>
        <w:t xml:space="preserve"> </w:t>
      </w:r>
      <w:r>
        <w:rPr>
          <w:rFonts w:ascii="Symbol" w:hAnsi="Symbol" w:eastAsia="Symbol"/>
          <w:sz w:val="23"/>
        </w:rPr>
        <w:t></w:t>
      </w:r>
      <w:r>
        <w:rPr>
          <w:rFonts w:ascii="Times New Roman" w:hAnsi="Times New Roman" w:eastAsia="Times New Roman"/>
          <w:spacing w:val="-28"/>
          <w:sz w:val="23"/>
        </w:rPr>
        <w:t xml:space="preserve"> </w:t>
      </w:r>
      <w:r>
        <w:rPr>
          <w:rFonts w:ascii="Times New Roman" w:hAnsi="Times New Roman" w:eastAsia="Times New Roman"/>
          <w:sz w:val="23"/>
        </w:rPr>
        <w:t>3</w:t>
      </w:r>
      <w:r>
        <w:rPr>
          <w:rFonts w:ascii="Times New Roman" w:hAnsi="Times New Roman" w:eastAsia="Times New Roman"/>
          <w:spacing w:val="-26"/>
          <w:sz w:val="23"/>
        </w:rPr>
        <w:t xml:space="preserve"> </w:t>
      </w:r>
      <w:r>
        <w:rPr>
          <w:rFonts w:ascii="Symbol" w:hAnsi="Symbol" w:eastAsia="Symbol"/>
          <w:sz w:val="23"/>
        </w:rPr>
        <w:t></w:t>
      </w:r>
      <w:r>
        <w:rPr>
          <w:rFonts w:ascii="Times New Roman" w:hAnsi="Times New Roman" w:eastAsia="Times New Roman"/>
          <w:spacing w:val="-28"/>
          <w:sz w:val="23"/>
        </w:rPr>
        <w:t xml:space="preserve"> </w:t>
      </w:r>
      <w:r>
        <w:rPr>
          <w:rFonts w:ascii="Times New Roman" w:hAnsi="Times New Roman" w:eastAsia="Times New Roman"/>
          <w:sz w:val="23"/>
        </w:rPr>
        <w:t>5</w:t>
      </w:r>
      <w:r>
        <w:rPr>
          <w:rFonts w:ascii="Times New Roman" w:hAnsi="Times New Roman" w:eastAsia="Times New Roman"/>
          <w:spacing w:val="-5"/>
          <w:sz w:val="23"/>
        </w:rPr>
        <w:t xml:space="preserve"> </w:t>
      </w:r>
      <w:r>
        <w:rPr>
          <w:rFonts w:ascii="Symbol" w:hAnsi="Symbol" w:eastAsia="Symbol"/>
          <w:sz w:val="23"/>
        </w:rPr>
        <w:t></w:t>
      </w:r>
      <w:r>
        <w:rPr>
          <w:rFonts w:ascii="Times New Roman" w:hAnsi="Times New Roman" w:eastAsia="Times New Roman"/>
          <w:sz w:val="23"/>
        </w:rPr>
        <w:tab/>
      </w:r>
      <w:r>
        <w:rPr>
          <w:sz w:val="21"/>
        </w:rPr>
        <w:t>秒．</w:t>
      </w:r>
    </w:p>
    <w:p>
      <w:pPr>
        <w:pStyle w:val="4"/>
        <w:spacing w:line="220" w:lineRule="exact"/>
        <w:ind w:left="3804"/>
        <w:jc w:val="left"/>
      </w:pPr>
      <w:r>
        <w:rPr>
          <w:w w:val="105"/>
        </w:rPr>
        <w:t>3</w:t>
      </w:r>
    </w:p>
    <w:p>
      <w:pPr>
        <w:pStyle w:val="5"/>
        <w:spacing w:before="27" w:line="273" w:lineRule="auto"/>
        <w:ind w:left="640" w:right="311"/>
        <w:jc w:val="both"/>
      </w:pPr>
      <w:r>
        <w:rPr>
          <w:spacing w:val="-4"/>
        </w:rPr>
        <w:t xml:space="preserve">可以看出，只有甲跑的时间是 </w:t>
      </w:r>
      <w:r>
        <w:t>5</w:t>
      </w:r>
      <w:r>
        <w:rPr>
          <w:spacing w:val="-8"/>
        </w:rPr>
        <w:t xml:space="preserve"> 个时间单位的整数倍时，甲才可能在 </w:t>
      </w:r>
      <w:r>
        <w:rPr>
          <w:rFonts w:ascii="Times New Roman" w:eastAsia="Times New Roman"/>
          <w:i/>
          <w:sz w:val="23"/>
        </w:rPr>
        <w:t xml:space="preserve">A </w:t>
      </w:r>
      <w:r>
        <w:rPr>
          <w:spacing w:val="-20"/>
        </w:rPr>
        <w:t xml:space="preserve">点或 </w:t>
      </w:r>
      <w:r>
        <w:rPr>
          <w:rFonts w:ascii="Times New Roman" w:eastAsia="Times New Roman"/>
          <w:i/>
          <w:sz w:val="23"/>
        </w:rPr>
        <w:t xml:space="preserve">B </w:t>
      </w:r>
      <w:r>
        <w:t>点，而</w:t>
      </w:r>
      <w:r>
        <w:rPr>
          <w:spacing w:val="-10"/>
        </w:rPr>
        <w:t>且</w:t>
      </w:r>
      <w:r>
        <w:rPr>
          <w:spacing w:val="-10"/>
        </w:rPr>
        <w:drawing>
          <wp:inline distT="0" distB="0" distL="0" distR="0">
            <wp:extent cx="15240" cy="1651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40" cy="16510"/>
                    </a:xfrm>
                    <a:prstGeom prst="rect">
                      <a:avLst/>
                    </a:prstGeom>
                  </pic:spPr>
                </pic:pic>
              </a:graphicData>
            </a:graphic>
          </wp:inline>
        </w:drawing>
      </w:r>
      <w:r>
        <w:rPr>
          <w:spacing w:val="-10"/>
        </w:rPr>
        <w:t xml:space="preserve">是奇数倍时在 </w:t>
      </w:r>
      <w:r>
        <w:rPr>
          <w:rFonts w:ascii="Times New Roman" w:eastAsia="Times New Roman"/>
          <w:i/>
          <w:sz w:val="23"/>
        </w:rPr>
        <w:t xml:space="preserve">B </w:t>
      </w:r>
      <w:r>
        <w:rPr>
          <w:spacing w:val="-8"/>
        </w:rPr>
        <w:t xml:space="preserve">点，是偶数倍时在 </w:t>
      </w:r>
      <w:r>
        <w:rPr>
          <w:rFonts w:ascii="Times New Roman" w:eastAsia="Times New Roman"/>
          <w:i/>
          <w:sz w:val="23"/>
        </w:rPr>
        <w:t xml:space="preserve">A </w:t>
      </w:r>
      <w:r>
        <w:rPr>
          <w:spacing w:val="-5"/>
        </w:rPr>
        <w:t xml:space="preserve">点；乙跑的时间是 </w:t>
      </w:r>
      <w:r>
        <w:t>3</w:t>
      </w:r>
      <w:r>
        <w:rPr>
          <w:spacing w:val="-5"/>
        </w:rPr>
        <w:t xml:space="preserve"> 个时间单位的整数倍时， </w:t>
      </w:r>
      <w:r>
        <w:rPr>
          <w:spacing w:val="-12"/>
        </w:rPr>
        <w:t xml:space="preserve">乙才可能在 </w:t>
      </w:r>
      <w:r>
        <w:rPr>
          <w:rFonts w:ascii="Times New Roman" w:eastAsia="Times New Roman"/>
          <w:i/>
          <w:sz w:val="23"/>
        </w:rPr>
        <w:t xml:space="preserve">A </w:t>
      </w:r>
      <w:r>
        <w:rPr>
          <w:spacing w:val="-21"/>
        </w:rPr>
        <w:t xml:space="preserve">点或 </w:t>
      </w:r>
      <w:r>
        <w:rPr>
          <w:rFonts w:ascii="Times New Roman" w:eastAsia="Times New Roman"/>
          <w:i/>
          <w:sz w:val="23"/>
        </w:rPr>
        <w:t xml:space="preserve">B </w:t>
      </w:r>
      <w:r>
        <w:rPr>
          <w:spacing w:val="-8"/>
        </w:rPr>
        <w:t xml:space="preserve">点，同样地，是奇数倍时在 </w:t>
      </w:r>
      <w:r>
        <w:rPr>
          <w:rFonts w:ascii="Times New Roman" w:eastAsia="Times New Roman"/>
          <w:i/>
          <w:sz w:val="23"/>
        </w:rPr>
        <w:t xml:space="preserve">B </w:t>
      </w:r>
      <w:r>
        <w:rPr>
          <w:spacing w:val="-8"/>
        </w:rPr>
        <w:t xml:space="preserve">点，是偶数倍时在 </w:t>
      </w:r>
      <w:r>
        <w:rPr>
          <w:rFonts w:ascii="Times New Roman" w:eastAsia="Times New Roman"/>
          <w:i/>
          <w:sz w:val="23"/>
        </w:rPr>
        <w:t xml:space="preserve">A </w:t>
      </w:r>
      <w:r>
        <w:t>点．</w:t>
      </w:r>
    </w:p>
    <w:p>
      <w:pPr>
        <w:pStyle w:val="5"/>
        <w:spacing w:before="1" w:line="276" w:lineRule="auto"/>
        <w:ind w:left="640" w:right="311"/>
        <w:jc w:val="both"/>
      </w:pPr>
      <w:r>
        <w:rPr>
          <w:spacing w:val="-10"/>
        </w:rPr>
        <w:t xml:space="preserve">要使甲、乙在 </w:t>
      </w:r>
      <w:r>
        <w:rPr>
          <w:rFonts w:ascii="Times New Roman" w:hAnsi="Times New Roman" w:eastAsia="Times New Roman"/>
          <w:i/>
          <w:sz w:val="23"/>
        </w:rPr>
        <w:t xml:space="preserve">A </w:t>
      </w:r>
      <w:r>
        <w:rPr>
          <w:spacing w:val="29"/>
        </w:rPr>
        <w:t>、</w:t>
      </w:r>
      <w:r>
        <w:rPr>
          <w:rFonts w:ascii="Times New Roman" w:hAnsi="Times New Roman" w:eastAsia="Times New Roman"/>
          <w:i/>
          <w:sz w:val="23"/>
        </w:rPr>
        <w:t xml:space="preserve">B </w:t>
      </w:r>
      <w:r>
        <w:rPr>
          <w:spacing w:val="-8"/>
        </w:rPr>
        <w:t xml:space="preserve">两点处相遇，两人所跑的时间应当是 </w:t>
      </w:r>
      <w:r>
        <w:t>15</w:t>
      </w:r>
      <w:r>
        <w:rPr>
          <w:spacing w:val="-9"/>
        </w:rPr>
        <w:t xml:space="preserve"> 个时间单位的整数倍</w:t>
      </w:r>
      <w:r>
        <w:t>（由</w:t>
      </w:r>
      <w:r>
        <w:rPr>
          <w:spacing w:val="-23"/>
        </w:rPr>
        <w:t xml:space="preserve">于 </w:t>
      </w:r>
      <w:r>
        <w:t>3</w:t>
      </w:r>
      <w:r>
        <w:rPr>
          <w:spacing w:val="-32"/>
        </w:rPr>
        <w:t xml:space="preserve"> 和 </w:t>
      </w:r>
      <w:r>
        <w:t>5</w:t>
      </w:r>
      <w:r>
        <w:rPr>
          <w:spacing w:val="-14"/>
        </w:rPr>
        <w:t xml:space="preserve"> 的奇偶性相同，所以只要是 </w:t>
      </w:r>
      <w:r>
        <w:t>15</w:t>
      </w:r>
      <w:r>
        <w:rPr>
          <w:spacing w:val="-11"/>
        </w:rPr>
        <w:t xml:space="preserve"> 个时间单位的整数倍甲、乙两人就能相遇</w:t>
      </w:r>
      <w:r>
        <w:rPr>
          <w:spacing w:val="-70"/>
        </w:rPr>
        <w:t>）</w:t>
      </w:r>
      <w:r>
        <w:rPr>
          <w:spacing w:val="-35"/>
        </w:rPr>
        <w:t>，可</w:t>
      </w:r>
      <w:r>
        <w:rPr>
          <w:spacing w:val="-39"/>
        </w:rPr>
        <w:t xml:space="preserve">以是 </w:t>
      </w:r>
      <w:r>
        <w:t>15</w:t>
      </w:r>
      <w:r>
        <w:rPr>
          <w:spacing w:val="-16"/>
        </w:rPr>
        <w:t xml:space="preserve"> 个时间单位、</w:t>
      </w:r>
      <w:r>
        <w:t>30</w:t>
      </w:r>
      <w:r>
        <w:rPr>
          <w:spacing w:val="-16"/>
        </w:rPr>
        <w:t xml:space="preserve"> 个时间单位、</w:t>
      </w:r>
      <w:r>
        <w:t>45</w:t>
      </w:r>
      <w:r>
        <w:rPr>
          <w:spacing w:val="-8"/>
        </w:rPr>
        <w:t xml:space="preserve"> 个时间单位……所以两人第三次相遇是在过了</w:t>
      </w:r>
    </w:p>
    <w:p>
      <w:pPr>
        <w:pStyle w:val="4"/>
        <w:spacing w:line="126" w:lineRule="exact"/>
        <w:ind w:right="385"/>
        <w:jc w:val="center"/>
      </w:pPr>
      <w:r>
        <w:rPr>
          <w:w w:val="105"/>
        </w:rPr>
        <w:t>40</w:t>
      </w:r>
    </w:p>
    <w:p>
      <w:pPr>
        <w:spacing w:line="126" w:lineRule="exact"/>
        <w:jc w:val="center"/>
        <w:sectPr>
          <w:type w:val="continuous"/>
          <w:pgSz w:w="11910" w:h="16840"/>
          <w:pgMar w:top="1360" w:right="1480" w:bottom="1540" w:left="1580" w:header="720" w:footer="720" w:gutter="0"/>
          <w:cols w:space="720" w:num="1"/>
        </w:sectPr>
      </w:pPr>
    </w:p>
    <w:p>
      <w:pPr>
        <w:pStyle w:val="5"/>
        <w:spacing w:before="27" w:line="427" w:lineRule="auto"/>
        <w:ind w:left="640"/>
      </w:pPr>
      <w:r>
        <w:t>45</w:t>
      </w:r>
      <w:r>
        <w:rPr>
          <w:spacing w:val="-9"/>
        </w:rPr>
        <w:t xml:space="preserve"> 个时间单位后，也就是说，出发后</w:t>
      </w:r>
      <w:r>
        <w:rPr>
          <w:spacing w:val="-3"/>
        </w:rPr>
        <w:t>也可以画表如下：</w:t>
      </w:r>
    </w:p>
    <w:p>
      <w:pPr>
        <w:pStyle w:val="11"/>
        <w:numPr>
          <w:ilvl w:val="0"/>
          <w:numId w:val="4"/>
        </w:numPr>
        <w:tabs>
          <w:tab w:val="left" w:pos="460"/>
        </w:tabs>
        <w:spacing w:before="8" w:line="246" w:lineRule="exact"/>
        <w:ind w:right="0"/>
        <w:rPr>
          <w:sz w:val="21"/>
        </w:rPr>
      </w:pPr>
      <w:r>
        <w:rPr>
          <w:rFonts w:ascii="Times New Roman" w:hAnsi="Times New Roman" w:eastAsia="Times New Roman"/>
          <w:spacing w:val="-2"/>
          <w:w w:val="106"/>
          <w:sz w:val="23"/>
        </w:rPr>
        <w:br w:type="column"/>
      </w:r>
      <w:r>
        <w:rPr>
          <w:rFonts w:ascii="Times New Roman" w:hAnsi="Times New Roman" w:eastAsia="Times New Roman"/>
          <w:w w:val="105"/>
          <w:sz w:val="23"/>
        </w:rPr>
        <w:t>45</w:t>
      </w:r>
      <w:r>
        <w:rPr>
          <w:rFonts w:ascii="Times New Roman" w:hAnsi="Times New Roman" w:eastAsia="Times New Roman"/>
          <w:spacing w:val="-17"/>
          <w:w w:val="105"/>
          <w:sz w:val="23"/>
        </w:rPr>
        <w:t xml:space="preserve"> </w:t>
      </w:r>
      <w:r>
        <w:rPr>
          <w:rFonts w:ascii="Symbol" w:hAnsi="Symbol" w:eastAsia="Symbol"/>
          <w:w w:val="105"/>
          <w:sz w:val="23"/>
        </w:rPr>
        <w:t></w:t>
      </w:r>
      <w:r>
        <w:rPr>
          <w:rFonts w:ascii="Times New Roman" w:hAnsi="Times New Roman" w:eastAsia="Times New Roman"/>
          <w:spacing w:val="-14"/>
          <w:w w:val="105"/>
          <w:sz w:val="23"/>
        </w:rPr>
        <w:t xml:space="preserve"> </w:t>
      </w:r>
      <w:r>
        <w:rPr>
          <w:rFonts w:ascii="Times New Roman" w:hAnsi="Times New Roman" w:eastAsia="Times New Roman"/>
          <w:w w:val="105"/>
          <w:sz w:val="23"/>
        </w:rPr>
        <w:t>600</w:t>
      </w:r>
      <w:r>
        <w:rPr>
          <w:rFonts w:ascii="Times New Roman" w:hAnsi="Times New Roman" w:eastAsia="Times New Roman"/>
          <w:spacing w:val="-19"/>
          <w:w w:val="105"/>
          <w:sz w:val="23"/>
        </w:rPr>
        <w:t xml:space="preserve"> </w:t>
      </w:r>
      <w:r>
        <w:rPr>
          <w:spacing w:val="-3"/>
          <w:w w:val="105"/>
          <w:sz w:val="21"/>
        </w:rPr>
        <w:t>秒两人第三次相遇．</w:t>
      </w:r>
    </w:p>
    <w:p>
      <w:pPr>
        <w:pStyle w:val="4"/>
        <w:spacing w:line="220" w:lineRule="exact"/>
        <w:ind w:left="72"/>
        <w:jc w:val="left"/>
      </w:pPr>
      <w:r>
        <mc:AlternateContent>
          <mc:Choice Requires="wps">
            <w:drawing>
              <wp:anchor distT="0" distB="0" distL="114300" distR="114300" simplePos="0" relativeHeight="251649024" behindDoc="0" locked="0" layoutInCell="1" allowOverlap="1">
                <wp:simplePos x="0" y="0"/>
                <wp:positionH relativeFrom="page">
                  <wp:posOffset>3602990</wp:posOffset>
                </wp:positionH>
                <wp:positionV relativeFrom="paragraph">
                  <wp:posOffset>-46990</wp:posOffset>
                </wp:positionV>
                <wp:extent cx="166370" cy="0"/>
                <wp:effectExtent l="0" t="0" r="0" b="0"/>
                <wp:wrapNone/>
                <wp:docPr id="27" name="直线 34"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166370" cy="0"/>
                        </a:xfrm>
                        <a:prstGeom prst="line">
                          <a:avLst/>
                        </a:prstGeom>
                        <a:ln w="7429" cap="flat" cmpd="sng">
                          <a:solidFill>
                            <a:srgbClr val="000000"/>
                          </a:solidFill>
                          <a:prstDash val="solid"/>
                          <a:headEnd type="none" w="med" len="med"/>
                          <a:tailEnd type="none" w="med" len="med"/>
                        </a:ln>
                      </wps:spPr>
                      <wps:bodyPr upright="1"/>
                    </wps:wsp>
                  </a:graphicData>
                </a:graphic>
              </wp:anchor>
            </w:drawing>
          </mc:Choice>
          <mc:Fallback>
            <w:pict>
              <v:line id="直线 34" o:spid="_x0000_s1026" o:spt="20" alt="学科网(www.zxxk.com)--教育资源门户，提供试卷、教案、课件、论文、素材及各类教学资源下载，还有大量而丰富的教学相关资讯！" style="position:absolute;left:0pt;margin-left:283.7pt;margin-top:-3.7pt;height:0pt;width:13.1pt;mso-position-horizontal-relative:page;z-index:251649024;mso-width-relative:page;mso-height-relative:page;" filled="f" stroked="t" coordsize="21600,21600" o:gfxdata="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DZOh2HZAAAACQEAAA8A&#10;AAAAAAAAAQAgAAAAIgAAAGRycy9kb3ducmV2LnhtbFBLAQIUABQAAAAIAIdO4kAFWfjsiAIAAEAE&#10;AAAOAAAAAAAAAAEAIAAAACgBAABkcnMvZTJvRG9jLnhtbFBLBQYAAAAABgAGAFkBAAAiBgAAAAA=&#10;">
                <v:fill on="f" focussize="0,0"/>
                <v:stroke weight="0.58496062992126pt" color="#000000" joinstyle="round"/>
                <v:imagedata o:title=""/>
                <o:lock v:ext="edit" aspectratio="f"/>
              </v:line>
            </w:pict>
          </mc:Fallback>
        </mc:AlternateContent>
      </w:r>
      <w:r>
        <w:rPr>
          <w:w w:val="106"/>
        </w:rPr>
        <w:t>3</w:t>
      </w:r>
    </w:p>
    <w:p>
      <w:pPr>
        <w:spacing w:line="220" w:lineRule="exact"/>
        <w:sectPr>
          <w:type w:val="continuous"/>
          <w:pgSz w:w="11910" w:h="16840"/>
          <w:pgMar w:top="1360" w:right="1480" w:bottom="1540" w:left="1580" w:header="720" w:footer="720" w:gutter="0"/>
          <w:cols w:equalWidth="0" w:num="2">
            <w:col w:w="4057" w:space="40"/>
            <w:col w:w="4753"/>
          </w:cols>
        </w:sectPr>
      </w:pPr>
    </w:p>
    <w:p>
      <w:pPr>
        <w:pStyle w:val="5"/>
        <w:spacing w:before="6"/>
        <w:rPr>
          <w:rFonts w:ascii="Times New Roman"/>
          <w:sz w:val="10"/>
        </w:rPr>
      </w:pPr>
    </w:p>
    <w:tbl>
      <w:tblPr>
        <w:tblStyle w:val="8"/>
        <w:tblW w:w="8511"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2"/>
        <w:gridCol w:w="501"/>
        <w:gridCol w:w="499"/>
        <w:gridCol w:w="502"/>
        <w:gridCol w:w="501"/>
        <w:gridCol w:w="501"/>
        <w:gridCol w:w="503"/>
        <w:gridCol w:w="503"/>
        <w:gridCol w:w="501"/>
        <w:gridCol w:w="503"/>
        <w:gridCol w:w="501"/>
        <w:gridCol w:w="503"/>
        <w:gridCol w:w="503"/>
        <w:gridCol w:w="501"/>
        <w:gridCol w:w="503"/>
        <w:gridCol w:w="501"/>
        <w:gridCol w:w="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1" w:hRule="atLeast"/>
        </w:trPr>
        <w:tc>
          <w:tcPr>
            <w:tcW w:w="482" w:type="dxa"/>
          </w:tcPr>
          <w:p>
            <w:pPr>
              <w:pStyle w:val="12"/>
              <w:spacing w:before="0"/>
              <w:rPr>
                <w:rFonts w:ascii="Times New Roman"/>
                <w:sz w:val="20"/>
              </w:rPr>
            </w:pPr>
          </w:p>
        </w:tc>
        <w:tc>
          <w:tcPr>
            <w:tcW w:w="501" w:type="dxa"/>
          </w:tcPr>
          <w:p>
            <w:pPr>
              <w:pStyle w:val="12"/>
              <w:spacing w:before="29" w:line="262" w:lineRule="exact"/>
              <w:ind w:left="163"/>
              <w:rPr>
                <w:rFonts w:ascii="Times New Roman"/>
                <w:i/>
                <w:sz w:val="23"/>
              </w:rPr>
            </w:pPr>
            <w:r>
              <w:rPr>
                <w:rFonts w:ascii="Times New Roman"/>
                <w:i/>
                <w:w w:val="103"/>
                <w:sz w:val="23"/>
              </w:rPr>
              <w:t>A</w:t>
            </w:r>
          </w:p>
        </w:tc>
        <w:tc>
          <w:tcPr>
            <w:tcW w:w="499" w:type="dxa"/>
          </w:tcPr>
          <w:p>
            <w:pPr>
              <w:pStyle w:val="12"/>
              <w:spacing w:before="29" w:line="262" w:lineRule="exact"/>
              <w:ind w:left="153"/>
              <w:rPr>
                <w:rFonts w:ascii="Times New Roman"/>
                <w:i/>
                <w:sz w:val="23"/>
              </w:rPr>
            </w:pPr>
            <w:r>
              <w:rPr>
                <w:rFonts w:ascii="Times New Roman"/>
                <w:i/>
                <w:w w:val="103"/>
                <w:sz w:val="23"/>
              </w:rPr>
              <w:t>B</w:t>
            </w:r>
          </w:p>
        </w:tc>
        <w:tc>
          <w:tcPr>
            <w:tcW w:w="502" w:type="dxa"/>
          </w:tcPr>
          <w:p>
            <w:pPr>
              <w:pStyle w:val="12"/>
              <w:spacing w:before="29" w:line="262" w:lineRule="exact"/>
              <w:ind w:left="164"/>
              <w:rPr>
                <w:rFonts w:ascii="Times New Roman"/>
                <w:i/>
                <w:sz w:val="23"/>
              </w:rPr>
            </w:pPr>
            <w:r>
              <w:rPr>
                <w:rFonts w:ascii="Times New Roman"/>
                <w:i/>
                <w:w w:val="103"/>
                <w:sz w:val="23"/>
              </w:rPr>
              <w:t>A</w:t>
            </w:r>
          </w:p>
        </w:tc>
        <w:tc>
          <w:tcPr>
            <w:tcW w:w="501" w:type="dxa"/>
          </w:tcPr>
          <w:p>
            <w:pPr>
              <w:pStyle w:val="12"/>
              <w:spacing w:before="29" w:line="262" w:lineRule="exact"/>
              <w:ind w:left="153"/>
              <w:rPr>
                <w:rFonts w:ascii="Times New Roman"/>
                <w:i/>
                <w:sz w:val="23"/>
              </w:rPr>
            </w:pPr>
            <w:r>
              <w:rPr>
                <w:rFonts w:ascii="Times New Roman"/>
                <w:i/>
                <w:w w:val="103"/>
                <w:sz w:val="23"/>
              </w:rPr>
              <w:t>B</w:t>
            </w:r>
          </w:p>
        </w:tc>
        <w:tc>
          <w:tcPr>
            <w:tcW w:w="501" w:type="dxa"/>
          </w:tcPr>
          <w:p>
            <w:pPr>
              <w:pStyle w:val="12"/>
              <w:spacing w:before="29" w:line="262" w:lineRule="exact"/>
              <w:ind w:left="164"/>
              <w:rPr>
                <w:rFonts w:ascii="Times New Roman"/>
                <w:i/>
                <w:sz w:val="23"/>
              </w:rPr>
            </w:pPr>
            <w:r>
              <w:rPr>
                <w:rFonts w:ascii="Times New Roman"/>
                <w:i/>
                <w:w w:val="103"/>
                <w:sz w:val="23"/>
              </w:rPr>
              <w:t>A</w:t>
            </w:r>
          </w:p>
        </w:tc>
        <w:tc>
          <w:tcPr>
            <w:tcW w:w="503" w:type="dxa"/>
          </w:tcPr>
          <w:p>
            <w:pPr>
              <w:pStyle w:val="12"/>
              <w:spacing w:before="29" w:line="262" w:lineRule="exact"/>
              <w:ind w:left="154"/>
              <w:rPr>
                <w:rFonts w:ascii="Times New Roman"/>
                <w:i/>
                <w:sz w:val="23"/>
              </w:rPr>
            </w:pPr>
            <w:r>
              <w:rPr>
                <w:rFonts w:ascii="Times New Roman"/>
                <w:i/>
                <w:w w:val="103"/>
                <w:sz w:val="23"/>
              </w:rPr>
              <w:t>B</w:t>
            </w:r>
          </w:p>
        </w:tc>
        <w:tc>
          <w:tcPr>
            <w:tcW w:w="503" w:type="dxa"/>
          </w:tcPr>
          <w:p>
            <w:pPr>
              <w:pStyle w:val="12"/>
              <w:spacing w:before="29" w:line="262" w:lineRule="exact"/>
              <w:ind w:left="166"/>
              <w:rPr>
                <w:rFonts w:ascii="Times New Roman"/>
                <w:i/>
                <w:sz w:val="23"/>
              </w:rPr>
            </w:pPr>
            <w:r>
              <w:rPr>
                <w:rFonts w:ascii="Times New Roman"/>
                <w:i/>
                <w:w w:val="103"/>
                <w:sz w:val="23"/>
              </w:rPr>
              <w:t>A</w:t>
            </w:r>
          </w:p>
        </w:tc>
        <w:tc>
          <w:tcPr>
            <w:tcW w:w="501" w:type="dxa"/>
          </w:tcPr>
          <w:p>
            <w:pPr>
              <w:pStyle w:val="12"/>
              <w:spacing w:before="29" w:line="262" w:lineRule="exact"/>
              <w:ind w:right="186"/>
              <w:jc w:val="right"/>
              <w:rPr>
                <w:rFonts w:ascii="Times New Roman"/>
                <w:i/>
                <w:sz w:val="23"/>
              </w:rPr>
            </w:pPr>
            <w:r>
              <w:rPr>
                <w:rFonts w:ascii="Times New Roman"/>
                <w:i/>
                <w:w w:val="103"/>
                <w:sz w:val="23"/>
              </w:rPr>
              <w:t>B</w:t>
            </w:r>
          </w:p>
        </w:tc>
        <w:tc>
          <w:tcPr>
            <w:tcW w:w="503" w:type="dxa"/>
          </w:tcPr>
          <w:p>
            <w:pPr>
              <w:pStyle w:val="12"/>
              <w:spacing w:before="29" w:line="262" w:lineRule="exact"/>
              <w:ind w:left="168"/>
              <w:rPr>
                <w:rFonts w:ascii="Times New Roman"/>
                <w:i/>
                <w:sz w:val="23"/>
              </w:rPr>
            </w:pPr>
            <w:r>
              <w:rPr>
                <w:rFonts w:ascii="Times New Roman"/>
                <w:i/>
                <w:w w:val="103"/>
                <w:sz w:val="23"/>
              </w:rPr>
              <w:t>A</w:t>
            </w:r>
          </w:p>
        </w:tc>
        <w:tc>
          <w:tcPr>
            <w:tcW w:w="501" w:type="dxa"/>
          </w:tcPr>
          <w:p>
            <w:pPr>
              <w:pStyle w:val="12"/>
              <w:spacing w:before="29" w:line="262" w:lineRule="exact"/>
              <w:ind w:left="158"/>
              <w:rPr>
                <w:rFonts w:ascii="Times New Roman"/>
                <w:i/>
                <w:sz w:val="23"/>
              </w:rPr>
            </w:pPr>
            <w:r>
              <w:rPr>
                <w:rFonts w:ascii="Times New Roman"/>
                <w:i/>
                <w:w w:val="103"/>
                <w:sz w:val="23"/>
              </w:rPr>
              <w:t>B</w:t>
            </w:r>
          </w:p>
        </w:tc>
        <w:tc>
          <w:tcPr>
            <w:tcW w:w="503" w:type="dxa"/>
          </w:tcPr>
          <w:p>
            <w:pPr>
              <w:pStyle w:val="12"/>
              <w:spacing w:before="29" w:line="262" w:lineRule="exact"/>
              <w:ind w:left="169"/>
              <w:rPr>
                <w:rFonts w:ascii="Times New Roman"/>
                <w:i/>
                <w:sz w:val="23"/>
              </w:rPr>
            </w:pPr>
            <w:r>
              <w:rPr>
                <w:rFonts w:ascii="Times New Roman"/>
                <w:i/>
                <w:w w:val="103"/>
                <w:sz w:val="23"/>
              </w:rPr>
              <w:t>A</w:t>
            </w:r>
          </w:p>
        </w:tc>
        <w:tc>
          <w:tcPr>
            <w:tcW w:w="503" w:type="dxa"/>
          </w:tcPr>
          <w:p>
            <w:pPr>
              <w:pStyle w:val="12"/>
              <w:spacing w:before="29" w:line="262" w:lineRule="exact"/>
              <w:ind w:left="159"/>
              <w:rPr>
                <w:rFonts w:ascii="Times New Roman"/>
                <w:i/>
                <w:sz w:val="23"/>
              </w:rPr>
            </w:pPr>
            <w:r>
              <w:rPr>
                <w:rFonts w:ascii="Times New Roman"/>
                <w:i/>
                <w:w w:val="103"/>
                <w:sz w:val="23"/>
              </w:rPr>
              <w:t>B</w:t>
            </w:r>
          </w:p>
        </w:tc>
        <w:tc>
          <w:tcPr>
            <w:tcW w:w="501" w:type="dxa"/>
          </w:tcPr>
          <w:p>
            <w:pPr>
              <w:pStyle w:val="12"/>
              <w:spacing w:before="29" w:line="262" w:lineRule="exact"/>
              <w:ind w:right="171"/>
              <w:jc w:val="right"/>
              <w:rPr>
                <w:rFonts w:ascii="Times New Roman"/>
                <w:i/>
                <w:sz w:val="23"/>
              </w:rPr>
            </w:pPr>
            <w:r>
              <w:rPr>
                <w:rFonts w:ascii="Times New Roman"/>
                <w:i/>
                <w:w w:val="103"/>
                <w:sz w:val="23"/>
              </w:rPr>
              <w:t>A</w:t>
            </w:r>
          </w:p>
        </w:tc>
        <w:tc>
          <w:tcPr>
            <w:tcW w:w="503" w:type="dxa"/>
          </w:tcPr>
          <w:p>
            <w:pPr>
              <w:pStyle w:val="12"/>
              <w:spacing w:before="29" w:line="262" w:lineRule="exact"/>
              <w:ind w:left="161"/>
              <w:rPr>
                <w:rFonts w:ascii="Times New Roman"/>
                <w:i/>
                <w:sz w:val="23"/>
              </w:rPr>
            </w:pPr>
            <w:r>
              <w:rPr>
                <w:rFonts w:ascii="Times New Roman"/>
                <w:i/>
                <w:w w:val="103"/>
                <w:sz w:val="23"/>
              </w:rPr>
              <w:t>B</w:t>
            </w:r>
          </w:p>
        </w:tc>
        <w:tc>
          <w:tcPr>
            <w:tcW w:w="501" w:type="dxa"/>
          </w:tcPr>
          <w:p>
            <w:pPr>
              <w:pStyle w:val="12"/>
              <w:spacing w:before="29" w:line="262" w:lineRule="exact"/>
              <w:ind w:right="169"/>
              <w:jc w:val="right"/>
              <w:rPr>
                <w:rFonts w:ascii="Times New Roman"/>
                <w:i/>
                <w:sz w:val="23"/>
              </w:rPr>
            </w:pPr>
            <w:r>
              <w:rPr>
                <w:rFonts w:ascii="Times New Roman"/>
                <w:i/>
                <w:w w:val="103"/>
                <w:sz w:val="23"/>
              </w:rPr>
              <w:t>A</w:t>
            </w:r>
          </w:p>
        </w:tc>
        <w:tc>
          <w:tcPr>
            <w:tcW w:w="503" w:type="dxa"/>
          </w:tcPr>
          <w:p>
            <w:pPr>
              <w:pStyle w:val="12"/>
              <w:spacing w:before="29" w:line="262" w:lineRule="exact"/>
              <w:ind w:left="162"/>
              <w:rPr>
                <w:rFonts w:ascii="Times New Roman"/>
                <w:i/>
                <w:sz w:val="23"/>
              </w:rPr>
            </w:pPr>
            <w:r>
              <w:rPr>
                <w:rFonts w:ascii="Times New Roman"/>
                <w:i/>
                <w:w w:val="103"/>
                <w:sz w:val="23"/>
              </w:rPr>
              <w:t>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1" w:hRule="atLeast"/>
        </w:trPr>
        <w:tc>
          <w:tcPr>
            <w:tcW w:w="482" w:type="dxa"/>
          </w:tcPr>
          <w:p>
            <w:pPr>
              <w:pStyle w:val="12"/>
              <w:ind w:right="43"/>
              <w:jc w:val="center"/>
              <w:rPr>
                <w:sz w:val="21"/>
              </w:rPr>
            </w:pPr>
            <w:r>
              <w:rPr>
                <w:sz w:val="21"/>
              </w:rPr>
              <w:t>甲</w:t>
            </w:r>
          </w:p>
        </w:tc>
        <w:tc>
          <w:tcPr>
            <w:tcW w:w="501" w:type="dxa"/>
          </w:tcPr>
          <w:p>
            <w:pPr>
              <w:pStyle w:val="12"/>
              <w:ind w:left="108"/>
              <w:rPr>
                <w:sz w:val="21"/>
              </w:rPr>
            </w:pPr>
            <w:r>
              <w:rPr>
                <w:sz w:val="21"/>
              </w:rPr>
              <w:t>0</w:t>
            </w:r>
          </w:p>
        </w:tc>
        <w:tc>
          <w:tcPr>
            <w:tcW w:w="499" w:type="dxa"/>
          </w:tcPr>
          <w:p>
            <w:pPr>
              <w:pStyle w:val="12"/>
              <w:ind w:left="108"/>
              <w:rPr>
                <w:sz w:val="21"/>
              </w:rPr>
            </w:pPr>
            <w:r>
              <w:rPr>
                <w:sz w:val="21"/>
              </w:rPr>
              <w:t>5</w:t>
            </w:r>
          </w:p>
        </w:tc>
        <w:tc>
          <w:tcPr>
            <w:tcW w:w="502" w:type="dxa"/>
          </w:tcPr>
          <w:p>
            <w:pPr>
              <w:pStyle w:val="12"/>
              <w:ind w:left="108"/>
              <w:rPr>
                <w:sz w:val="21"/>
              </w:rPr>
            </w:pPr>
            <w:r>
              <w:rPr>
                <w:sz w:val="21"/>
              </w:rPr>
              <w:t>10</w:t>
            </w:r>
          </w:p>
        </w:tc>
        <w:tc>
          <w:tcPr>
            <w:tcW w:w="501" w:type="dxa"/>
          </w:tcPr>
          <w:p>
            <w:pPr>
              <w:pStyle w:val="12"/>
              <w:ind w:left="109"/>
              <w:rPr>
                <w:sz w:val="21"/>
              </w:rPr>
            </w:pPr>
            <w:r>
              <w:rPr>
                <w:sz w:val="21"/>
              </w:rPr>
              <w:t>15</w:t>
            </w:r>
          </w:p>
        </w:tc>
        <w:tc>
          <w:tcPr>
            <w:tcW w:w="501" w:type="dxa"/>
          </w:tcPr>
          <w:p>
            <w:pPr>
              <w:pStyle w:val="12"/>
              <w:ind w:left="109"/>
              <w:rPr>
                <w:sz w:val="21"/>
              </w:rPr>
            </w:pPr>
            <w:r>
              <w:rPr>
                <w:sz w:val="21"/>
              </w:rPr>
              <w:t>20</w:t>
            </w:r>
          </w:p>
        </w:tc>
        <w:tc>
          <w:tcPr>
            <w:tcW w:w="503" w:type="dxa"/>
          </w:tcPr>
          <w:p>
            <w:pPr>
              <w:pStyle w:val="12"/>
              <w:ind w:left="110"/>
              <w:rPr>
                <w:sz w:val="21"/>
              </w:rPr>
            </w:pPr>
            <w:r>
              <w:rPr>
                <w:sz w:val="21"/>
              </w:rPr>
              <w:t>25</w:t>
            </w:r>
          </w:p>
        </w:tc>
        <w:tc>
          <w:tcPr>
            <w:tcW w:w="503" w:type="dxa"/>
          </w:tcPr>
          <w:p>
            <w:pPr>
              <w:pStyle w:val="12"/>
              <w:ind w:left="111"/>
              <w:rPr>
                <w:sz w:val="21"/>
              </w:rPr>
            </w:pPr>
            <w:r>
              <w:rPr>
                <w:sz w:val="21"/>
              </w:rPr>
              <w:t>30</w:t>
            </w:r>
          </w:p>
        </w:tc>
        <w:tc>
          <w:tcPr>
            <w:tcW w:w="501" w:type="dxa"/>
          </w:tcPr>
          <w:p>
            <w:pPr>
              <w:pStyle w:val="12"/>
              <w:ind w:right="165"/>
              <w:jc w:val="right"/>
              <w:rPr>
                <w:sz w:val="21"/>
              </w:rPr>
            </w:pPr>
            <w:r>
              <w:rPr>
                <w:sz w:val="21"/>
              </w:rPr>
              <w:t>35</w:t>
            </w:r>
          </w:p>
        </w:tc>
        <w:tc>
          <w:tcPr>
            <w:tcW w:w="503" w:type="dxa"/>
          </w:tcPr>
          <w:p>
            <w:pPr>
              <w:pStyle w:val="12"/>
              <w:ind w:left="113"/>
              <w:rPr>
                <w:sz w:val="21"/>
              </w:rPr>
            </w:pPr>
            <w:r>
              <w:rPr>
                <w:sz w:val="21"/>
              </w:rPr>
              <w:t>40</w:t>
            </w:r>
          </w:p>
        </w:tc>
        <w:tc>
          <w:tcPr>
            <w:tcW w:w="501" w:type="dxa"/>
          </w:tcPr>
          <w:p>
            <w:pPr>
              <w:pStyle w:val="12"/>
              <w:ind w:left="114"/>
              <w:rPr>
                <w:sz w:val="21"/>
              </w:rPr>
            </w:pPr>
            <w:r>
              <w:rPr>
                <w:sz w:val="21"/>
              </w:rPr>
              <w:t>45</w:t>
            </w:r>
          </w:p>
        </w:tc>
        <w:tc>
          <w:tcPr>
            <w:tcW w:w="503" w:type="dxa"/>
          </w:tcPr>
          <w:p>
            <w:pPr>
              <w:pStyle w:val="12"/>
              <w:spacing w:before="0"/>
              <w:rPr>
                <w:rFonts w:ascii="Times New Roman"/>
                <w:sz w:val="20"/>
              </w:rPr>
            </w:pPr>
          </w:p>
        </w:tc>
        <w:tc>
          <w:tcPr>
            <w:tcW w:w="503" w:type="dxa"/>
          </w:tcPr>
          <w:p>
            <w:pPr>
              <w:pStyle w:val="12"/>
              <w:spacing w:before="0"/>
              <w:rPr>
                <w:rFonts w:ascii="Times New Roman"/>
                <w:sz w:val="20"/>
              </w:rPr>
            </w:pPr>
          </w:p>
        </w:tc>
        <w:tc>
          <w:tcPr>
            <w:tcW w:w="501" w:type="dxa"/>
          </w:tcPr>
          <w:p>
            <w:pPr>
              <w:pStyle w:val="12"/>
              <w:spacing w:before="0"/>
              <w:rPr>
                <w:rFonts w:ascii="Times New Roman"/>
                <w:sz w:val="20"/>
              </w:rPr>
            </w:pPr>
          </w:p>
        </w:tc>
        <w:tc>
          <w:tcPr>
            <w:tcW w:w="503" w:type="dxa"/>
          </w:tcPr>
          <w:p>
            <w:pPr>
              <w:pStyle w:val="12"/>
              <w:spacing w:before="0"/>
              <w:rPr>
                <w:rFonts w:ascii="Times New Roman"/>
                <w:sz w:val="20"/>
              </w:rPr>
            </w:pPr>
          </w:p>
        </w:tc>
        <w:tc>
          <w:tcPr>
            <w:tcW w:w="501" w:type="dxa"/>
          </w:tcPr>
          <w:p>
            <w:pPr>
              <w:pStyle w:val="12"/>
              <w:spacing w:before="0"/>
              <w:rPr>
                <w:rFonts w:ascii="Times New Roman"/>
                <w:sz w:val="20"/>
              </w:rPr>
            </w:pPr>
          </w:p>
        </w:tc>
        <w:tc>
          <w:tcPr>
            <w:tcW w:w="503" w:type="dxa"/>
          </w:tcPr>
          <w:p>
            <w:pPr>
              <w:pStyle w:val="12"/>
              <w:spacing w:before="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3" w:hRule="atLeast"/>
        </w:trPr>
        <w:tc>
          <w:tcPr>
            <w:tcW w:w="482" w:type="dxa"/>
          </w:tcPr>
          <w:p>
            <w:pPr>
              <w:pStyle w:val="12"/>
              <w:ind w:right="43"/>
              <w:jc w:val="center"/>
              <w:rPr>
                <w:sz w:val="21"/>
              </w:rPr>
            </w:pPr>
            <w:r>
              <w:rPr>
                <w:sz w:val="21"/>
              </w:rPr>
              <w:t>乙</w:t>
            </w:r>
          </w:p>
        </w:tc>
        <w:tc>
          <w:tcPr>
            <w:tcW w:w="501" w:type="dxa"/>
          </w:tcPr>
          <w:p>
            <w:pPr>
              <w:pStyle w:val="12"/>
              <w:ind w:left="108"/>
              <w:rPr>
                <w:sz w:val="21"/>
              </w:rPr>
            </w:pPr>
            <w:r>
              <w:rPr>
                <w:sz w:val="21"/>
              </w:rPr>
              <w:t>0</w:t>
            </w:r>
          </w:p>
        </w:tc>
        <w:tc>
          <w:tcPr>
            <w:tcW w:w="499" w:type="dxa"/>
          </w:tcPr>
          <w:p>
            <w:pPr>
              <w:pStyle w:val="12"/>
              <w:ind w:left="108"/>
              <w:rPr>
                <w:sz w:val="21"/>
              </w:rPr>
            </w:pPr>
            <w:r>
              <w:rPr>
                <w:sz w:val="21"/>
              </w:rPr>
              <w:t>3</w:t>
            </w:r>
          </w:p>
        </w:tc>
        <w:tc>
          <w:tcPr>
            <w:tcW w:w="502" w:type="dxa"/>
          </w:tcPr>
          <w:p>
            <w:pPr>
              <w:pStyle w:val="12"/>
              <w:ind w:left="108"/>
              <w:rPr>
                <w:sz w:val="21"/>
              </w:rPr>
            </w:pPr>
            <w:r>
              <w:rPr>
                <w:sz w:val="21"/>
              </w:rPr>
              <w:t>6</w:t>
            </w:r>
          </w:p>
        </w:tc>
        <w:tc>
          <w:tcPr>
            <w:tcW w:w="501" w:type="dxa"/>
          </w:tcPr>
          <w:p>
            <w:pPr>
              <w:pStyle w:val="12"/>
              <w:ind w:left="109"/>
              <w:rPr>
                <w:sz w:val="21"/>
              </w:rPr>
            </w:pPr>
            <w:r>
              <w:rPr>
                <w:sz w:val="21"/>
              </w:rPr>
              <w:t>9</w:t>
            </w:r>
          </w:p>
        </w:tc>
        <w:tc>
          <w:tcPr>
            <w:tcW w:w="501" w:type="dxa"/>
          </w:tcPr>
          <w:p>
            <w:pPr>
              <w:pStyle w:val="12"/>
              <w:ind w:left="109"/>
              <w:rPr>
                <w:sz w:val="21"/>
              </w:rPr>
            </w:pPr>
            <w:r>
              <w:rPr>
                <w:sz w:val="21"/>
              </w:rPr>
              <w:t>12</w:t>
            </w:r>
          </w:p>
        </w:tc>
        <w:tc>
          <w:tcPr>
            <w:tcW w:w="503" w:type="dxa"/>
          </w:tcPr>
          <w:p>
            <w:pPr>
              <w:pStyle w:val="12"/>
              <w:ind w:left="110"/>
              <w:rPr>
                <w:sz w:val="21"/>
              </w:rPr>
            </w:pPr>
            <w:r>
              <w:rPr>
                <w:sz w:val="21"/>
              </w:rPr>
              <w:t>15</w:t>
            </w:r>
          </w:p>
        </w:tc>
        <w:tc>
          <w:tcPr>
            <w:tcW w:w="503" w:type="dxa"/>
          </w:tcPr>
          <w:p>
            <w:pPr>
              <w:pStyle w:val="12"/>
              <w:ind w:left="111"/>
              <w:rPr>
                <w:sz w:val="21"/>
              </w:rPr>
            </w:pPr>
            <w:r>
              <w:rPr>
                <w:sz w:val="21"/>
              </w:rPr>
              <w:t>18</w:t>
            </w:r>
          </w:p>
        </w:tc>
        <w:tc>
          <w:tcPr>
            <w:tcW w:w="501" w:type="dxa"/>
          </w:tcPr>
          <w:p>
            <w:pPr>
              <w:pStyle w:val="12"/>
              <w:ind w:right="165"/>
              <w:jc w:val="right"/>
              <w:rPr>
                <w:sz w:val="21"/>
              </w:rPr>
            </w:pPr>
            <w:r>
              <w:rPr>
                <w:sz w:val="21"/>
              </w:rPr>
              <w:t>21</w:t>
            </w:r>
          </w:p>
        </w:tc>
        <w:tc>
          <w:tcPr>
            <w:tcW w:w="503" w:type="dxa"/>
          </w:tcPr>
          <w:p>
            <w:pPr>
              <w:pStyle w:val="12"/>
              <w:ind w:left="113"/>
              <w:rPr>
                <w:sz w:val="21"/>
              </w:rPr>
            </w:pPr>
            <w:r>
              <w:rPr>
                <w:sz w:val="21"/>
              </w:rPr>
              <w:t>24</w:t>
            </w:r>
          </w:p>
        </w:tc>
        <w:tc>
          <w:tcPr>
            <w:tcW w:w="501" w:type="dxa"/>
          </w:tcPr>
          <w:p>
            <w:pPr>
              <w:pStyle w:val="12"/>
              <w:ind w:left="114"/>
              <w:rPr>
                <w:sz w:val="21"/>
              </w:rPr>
            </w:pPr>
            <w:r>
              <w:rPr>
                <w:sz w:val="21"/>
              </w:rPr>
              <w:t>27</w:t>
            </w:r>
            <w:r>
              <w:rPr>
                <w:color w:val="FFFFFF"/>
                <w:sz w:val="4"/>
              </w:rPr>
              <w:t>[来源:学科网]</w:t>
            </w:r>
          </w:p>
        </w:tc>
        <w:tc>
          <w:tcPr>
            <w:tcW w:w="503" w:type="dxa"/>
          </w:tcPr>
          <w:p>
            <w:pPr>
              <w:pStyle w:val="12"/>
              <w:ind w:left="114"/>
              <w:rPr>
                <w:sz w:val="21"/>
              </w:rPr>
            </w:pPr>
            <w:r>
              <w:rPr>
                <w:sz w:val="21"/>
              </w:rPr>
              <w:t>30</w:t>
            </w:r>
          </w:p>
        </w:tc>
        <w:tc>
          <w:tcPr>
            <w:tcW w:w="503" w:type="dxa"/>
          </w:tcPr>
          <w:p>
            <w:pPr>
              <w:pStyle w:val="12"/>
              <w:ind w:left="115"/>
              <w:rPr>
                <w:sz w:val="21"/>
              </w:rPr>
            </w:pPr>
            <w:r>
              <w:rPr>
                <w:sz w:val="21"/>
              </w:rPr>
              <w:t>33</w:t>
            </w:r>
          </w:p>
        </w:tc>
        <w:tc>
          <w:tcPr>
            <w:tcW w:w="501" w:type="dxa"/>
          </w:tcPr>
          <w:p>
            <w:pPr>
              <w:pStyle w:val="12"/>
              <w:ind w:right="160"/>
              <w:jc w:val="right"/>
              <w:rPr>
                <w:sz w:val="21"/>
              </w:rPr>
            </w:pPr>
            <w:r>
              <w:rPr>
                <w:sz w:val="21"/>
              </w:rPr>
              <w:t>36</w:t>
            </w:r>
          </w:p>
        </w:tc>
        <w:tc>
          <w:tcPr>
            <w:tcW w:w="503" w:type="dxa"/>
          </w:tcPr>
          <w:p>
            <w:pPr>
              <w:pStyle w:val="12"/>
              <w:ind w:left="118"/>
              <w:rPr>
                <w:sz w:val="21"/>
              </w:rPr>
            </w:pPr>
            <w:r>
              <w:rPr>
                <w:sz w:val="21"/>
              </w:rPr>
              <w:t>39</w:t>
            </w:r>
          </w:p>
        </w:tc>
        <w:tc>
          <w:tcPr>
            <w:tcW w:w="501" w:type="dxa"/>
          </w:tcPr>
          <w:p>
            <w:pPr>
              <w:pStyle w:val="12"/>
              <w:ind w:right="158"/>
              <w:jc w:val="right"/>
              <w:rPr>
                <w:sz w:val="21"/>
              </w:rPr>
            </w:pPr>
            <w:r>
              <w:rPr>
                <w:sz w:val="21"/>
              </w:rPr>
              <w:t>42</w:t>
            </w:r>
          </w:p>
        </w:tc>
        <w:tc>
          <w:tcPr>
            <w:tcW w:w="503" w:type="dxa"/>
          </w:tcPr>
          <w:p>
            <w:pPr>
              <w:pStyle w:val="12"/>
              <w:ind w:left="119"/>
              <w:rPr>
                <w:sz w:val="21"/>
              </w:rPr>
            </w:pPr>
            <w:r>
              <w:rPr>
                <w:sz w:val="21"/>
              </w:rPr>
              <w:t>45</w:t>
            </w:r>
          </w:p>
        </w:tc>
      </w:tr>
    </w:tbl>
    <w:p>
      <w:pPr>
        <w:pStyle w:val="5"/>
        <w:spacing w:before="6"/>
        <w:rPr>
          <w:rFonts w:ascii="Times New Roman"/>
          <w:sz w:val="20"/>
        </w:rPr>
      </w:pPr>
    </w:p>
    <w:p>
      <w:pPr>
        <w:pStyle w:val="5"/>
        <w:spacing w:before="95"/>
        <w:ind w:left="640"/>
        <w:rPr>
          <w:rFonts w:ascii="Times New Roman" w:eastAsia="Times New Roman"/>
          <w:i/>
          <w:sz w:val="23"/>
        </w:rPr>
      </w:pPr>
      <w:r>
        <w:rPr>
          <w:spacing w:val="-16"/>
        </w:rPr>
        <w:t xml:space="preserve">从中可以看出，经过 </w:t>
      </w:r>
      <w:r>
        <w:t>15</w:t>
      </w:r>
      <w:r>
        <w:rPr>
          <w:spacing w:val="-13"/>
        </w:rPr>
        <w:t xml:space="preserve"> 个时间单位后两人同在 </w:t>
      </w:r>
      <w:r>
        <w:rPr>
          <w:rFonts w:ascii="Times New Roman" w:eastAsia="Times New Roman"/>
          <w:i/>
          <w:sz w:val="23"/>
        </w:rPr>
        <w:t xml:space="preserve">B </w:t>
      </w:r>
      <w:r>
        <w:rPr>
          <w:spacing w:val="-27"/>
        </w:rPr>
        <w:t xml:space="preserve">点，经过 </w:t>
      </w:r>
      <w:r>
        <w:t>30</w:t>
      </w:r>
      <w:r>
        <w:rPr>
          <w:spacing w:val="-13"/>
        </w:rPr>
        <w:t xml:space="preserve"> 个时间单位后两人同在 </w:t>
      </w:r>
      <w:r>
        <w:rPr>
          <w:rFonts w:ascii="Times New Roman" w:eastAsia="Times New Roman"/>
          <w:i/>
          <w:sz w:val="23"/>
        </w:rPr>
        <w:t>A</w:t>
      </w:r>
    </w:p>
    <w:p>
      <w:pPr>
        <w:pStyle w:val="5"/>
        <w:spacing w:before="38"/>
        <w:ind w:left="640"/>
      </w:pPr>
      <w:r>
        <w:t xml:space="preserve">点，经过 45 个时间单位后两人同在 </w:t>
      </w:r>
      <w:r>
        <w:rPr>
          <w:rFonts w:ascii="Times New Roman" w:eastAsia="Times New Roman"/>
          <w:i/>
          <w:sz w:val="23"/>
        </w:rPr>
        <w:t xml:space="preserve">B </w:t>
      </w:r>
      <w:r>
        <w:t>点，这是两人第三次相遇．</w:t>
      </w:r>
    </w:p>
    <w:p>
      <w:pPr>
        <w:pStyle w:val="5"/>
        <w:spacing w:before="7"/>
        <w:rPr>
          <w:sz w:val="19"/>
        </w:rPr>
      </w:pPr>
    </w:p>
    <w:p>
      <w:pPr>
        <w:rPr>
          <w:sz w:val="19"/>
        </w:rPr>
        <w:sectPr>
          <w:type w:val="continuous"/>
          <w:pgSz w:w="11910" w:h="16840"/>
          <w:pgMar w:top="1360" w:right="1480" w:bottom="1540" w:left="1580" w:header="720" w:footer="720" w:gutter="0"/>
          <w:cols w:space="720" w:num="1"/>
        </w:sectPr>
      </w:pPr>
    </w:p>
    <w:p>
      <w:pPr>
        <w:pStyle w:val="4"/>
        <w:spacing w:before="97" w:line="209" w:lineRule="exact"/>
        <w:ind w:right="1"/>
      </w:pPr>
      <w:r>
        <w:rPr>
          <w:w w:val="99"/>
        </w:rPr>
        <w:t>1</w:t>
      </w:r>
    </w:p>
    <w:p>
      <w:pPr>
        <w:pStyle w:val="11"/>
        <w:numPr>
          <w:ilvl w:val="0"/>
          <w:numId w:val="3"/>
        </w:numPr>
        <w:tabs>
          <w:tab w:val="left" w:pos="648"/>
        </w:tabs>
        <w:spacing w:line="170" w:lineRule="exact"/>
        <w:ind w:left="647" w:right="0" w:hanging="427"/>
        <w:rPr>
          <w:sz w:val="21"/>
        </w:rPr>
      </w:pPr>
      <w:r>
        <mc:AlternateContent>
          <mc:Choice Requires="wps">
            <w:drawing>
              <wp:anchor distT="0" distB="0" distL="114300" distR="114300" simplePos="0" relativeHeight="251650048" behindDoc="0" locked="0" layoutInCell="1" allowOverlap="1">
                <wp:simplePos x="0" y="0"/>
                <wp:positionH relativeFrom="page">
                  <wp:posOffset>4035425</wp:posOffset>
                </wp:positionH>
                <wp:positionV relativeFrom="paragraph">
                  <wp:posOffset>60960</wp:posOffset>
                </wp:positionV>
                <wp:extent cx="90170" cy="0"/>
                <wp:effectExtent l="0" t="0" r="0" b="0"/>
                <wp:wrapNone/>
                <wp:docPr id="28" name="直线 35"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90170" cy="0"/>
                        </a:xfrm>
                        <a:prstGeom prst="line">
                          <a:avLst/>
                        </a:prstGeom>
                        <a:ln w="7726" cap="flat" cmpd="sng">
                          <a:solidFill>
                            <a:srgbClr val="000000"/>
                          </a:solidFill>
                          <a:prstDash val="solid"/>
                          <a:headEnd type="none" w="med" len="med"/>
                          <a:tailEnd type="none" w="med" len="med"/>
                        </a:ln>
                      </wps:spPr>
                      <wps:bodyPr upright="1"/>
                    </wps:wsp>
                  </a:graphicData>
                </a:graphic>
              </wp:anchor>
            </w:drawing>
          </mc:Choice>
          <mc:Fallback>
            <w:pict>
              <v:line id="直线 35" o:spid="_x0000_s1026" o:spt="20" alt="学科网(www.zxxk.com)--教育资源门户，提供试卷、教案、课件、论文、素材及各类教学资源下载，还有大量而丰富的教学相关资讯！" style="position:absolute;left:0pt;margin-left:317.75pt;margin-top:4.8pt;height:0pt;width:7.1pt;mso-position-horizontal-relative:page;z-index:251650048;mso-width-relative:page;mso-height-relative:page;" filled="f" stroked="t" coordsize="21600,21600" o:gfxdata="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A4bFyI1gAAAAcBAAAPAAAAAAAA&#10;AAEAIAAAACIAAABkcnMvZG93bnJldi54bWxQSwECFAAUAAAACACHTuJA/Rs3A4YCAAA/BAAADgAA&#10;AAAAAAABACAAAAAlAQAAZHJzL2Uyb0RvYy54bWxQSwUGAAAAAAYABgBZAQAAHQYAAAAA&#10;">
                <v:fill on="f" focussize="0,0"/>
                <v:stroke weight="0.608346456692913pt" color="#000000" joinstyle="round"/>
                <v:imagedata o:title=""/>
                <o:lock v:ext="edit" aspectratio="f"/>
              </v:line>
            </w:pict>
          </mc:Fallback>
        </mc:AlternateContent>
      </w:r>
      <w:r>
        <w:rPr>
          <w:spacing w:val="1"/>
          <w:sz w:val="21"/>
        </w:rPr>
        <w:t xml:space="preserve">由题意可知设跑道长为 </w:t>
      </w:r>
      <w:r>
        <w:rPr>
          <w:spacing w:val="4"/>
          <w:sz w:val="21"/>
        </w:rPr>
        <w:t>d</w:t>
      </w:r>
      <w:r>
        <w:rPr>
          <w:sz w:val="21"/>
        </w:rPr>
        <w:t>，两人的速度和为</w:t>
      </w:r>
    </w:p>
    <w:p>
      <w:pPr>
        <w:pStyle w:val="4"/>
        <w:spacing w:line="221" w:lineRule="exact"/>
      </w:pPr>
      <w:r>
        <w:rPr>
          <w:w w:val="99"/>
        </w:rPr>
        <w:t>4</w:t>
      </w:r>
    </w:p>
    <w:p>
      <w:pPr>
        <w:spacing w:before="97" w:line="209" w:lineRule="exact"/>
        <w:ind w:right="51"/>
        <w:jc w:val="right"/>
        <w:rPr>
          <w:rFonts w:ascii="Times New Roman"/>
          <w:sz w:val="23"/>
        </w:rPr>
      </w:pPr>
      <w:r>
        <w:br w:type="column"/>
      </w:r>
      <w:r>
        <w:rPr>
          <w:rFonts w:ascii="Times New Roman"/>
          <w:w w:val="95"/>
          <w:sz w:val="23"/>
        </w:rPr>
        <w:t>1</w:t>
      </w:r>
    </w:p>
    <w:p>
      <w:pPr>
        <w:pStyle w:val="5"/>
        <w:spacing w:line="170" w:lineRule="exact"/>
        <w:ind w:left="36"/>
      </w:pPr>
      <w:r>
        <mc:AlternateContent>
          <mc:Choice Requires="wps">
            <w:drawing>
              <wp:anchor distT="0" distB="0" distL="114300" distR="114300" simplePos="0" relativeHeight="251651072" behindDoc="0" locked="0" layoutInCell="1" allowOverlap="1">
                <wp:simplePos x="0" y="0"/>
                <wp:positionH relativeFrom="page">
                  <wp:posOffset>4807585</wp:posOffset>
                </wp:positionH>
                <wp:positionV relativeFrom="paragraph">
                  <wp:posOffset>60960</wp:posOffset>
                </wp:positionV>
                <wp:extent cx="147320" cy="0"/>
                <wp:effectExtent l="0" t="0" r="0" b="0"/>
                <wp:wrapNone/>
                <wp:docPr id="29" name="直线 36"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147320" cy="0"/>
                        </a:xfrm>
                        <a:prstGeom prst="line">
                          <a:avLst/>
                        </a:prstGeom>
                        <a:ln w="7726" cap="flat" cmpd="sng">
                          <a:solidFill>
                            <a:srgbClr val="000000"/>
                          </a:solidFill>
                          <a:prstDash val="solid"/>
                          <a:headEnd type="none" w="med" len="med"/>
                          <a:tailEnd type="none" w="med" len="med"/>
                        </a:ln>
                      </wps:spPr>
                      <wps:bodyPr upright="1"/>
                    </wps:wsp>
                  </a:graphicData>
                </a:graphic>
              </wp:anchor>
            </w:drawing>
          </mc:Choice>
          <mc:Fallback>
            <w:pict>
              <v:line id="直线 36" o:spid="_x0000_s1026" o:spt="20" alt="学科网(www.zxxk.com)--教育资源门户，提供试卷、教案、课件、论文、素材及各类教学资源下载，还有大量而丰富的教学相关资讯！" style="position:absolute;left:0pt;margin-left:378.55pt;margin-top:4.8pt;height:0pt;width:11.6pt;mso-position-horizontal-relative:page;z-index:251651072;mso-width-relative:page;mso-height-relative:page;" filled="f" stroked="t" coordsize="21600,21600" o:gfxdata="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Bi/jV7WAAAABwEAAA8AAAAA&#10;AAAAAQAgAAAAIgAAAGRycy9kb3ducmV2LnhtbFBLAQIUABQAAAAIAIdO4kBA5gg6iAIAAEAEAAAO&#10;AAAAAAAAAAEAIAAAACUBAABkcnMvZTJvRG9jLnhtbFBLBQYAAAAABgAGAFkBAAAfBgAAAAA=&#10;">
                <v:fill on="f" focussize="0,0"/>
                <v:stroke weight="0.608346456692913pt" color="#000000" joinstyle="round"/>
                <v:imagedata o:title=""/>
                <o:lock v:ext="edit" aspectratio="f"/>
              </v:line>
            </w:pict>
          </mc:Fallback>
        </mc:AlternateContent>
      </w:r>
      <w:r>
        <w:t>d，度差为</w:t>
      </w:r>
    </w:p>
    <w:p>
      <w:pPr>
        <w:pStyle w:val="4"/>
        <w:spacing w:line="221" w:lineRule="exact"/>
      </w:pPr>
      <w:r>
        <w:rPr>
          <w:w w:val="95"/>
        </w:rPr>
        <w:t>1</w:t>
      </w:r>
      <w:r>
        <w:rPr>
          <w:w w:val="95"/>
        </w:rPr>
        <w:drawing>
          <wp:inline distT="0" distB="0" distL="0" distR="0">
            <wp:extent cx="24130" cy="2032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30" cy="20320"/>
                    </a:xfrm>
                    <a:prstGeom prst="rect">
                      <a:avLst/>
                    </a:prstGeom>
                  </pic:spPr>
                </pic:pic>
              </a:graphicData>
            </a:graphic>
          </wp:inline>
        </w:drawing>
      </w:r>
      <w:r>
        <w:rPr>
          <w:w w:val="95"/>
        </w:rPr>
        <w:t>2</w:t>
      </w:r>
    </w:p>
    <w:p>
      <w:pPr>
        <w:pStyle w:val="5"/>
        <w:spacing w:before="9"/>
        <w:rPr>
          <w:rFonts w:ascii="Times New Roman"/>
        </w:rPr>
      </w:pPr>
      <w:r>
        <w:br w:type="column"/>
      </w:r>
    </w:p>
    <w:p>
      <w:pPr>
        <w:pStyle w:val="5"/>
        <w:ind w:left="14"/>
      </w:pPr>
      <w:r>
        <w:t>d，可得两人速度分别为</w:t>
      </w:r>
    </w:p>
    <w:p>
      <w:pPr>
        <w:sectPr>
          <w:type w:val="continuous"/>
          <w:pgSz w:w="11910" w:h="16840"/>
          <w:pgMar w:top="1360" w:right="1480" w:bottom="1540" w:left="1580" w:header="720" w:footer="720" w:gutter="0"/>
          <w:cols w:equalWidth="0" w:num="3">
            <w:col w:w="4905" w:space="40"/>
            <w:col w:w="1273" w:space="39"/>
            <w:col w:w="2593"/>
          </w:cols>
        </w:sectPr>
      </w:pPr>
    </w:p>
    <w:p>
      <w:pPr>
        <w:spacing w:before="158" w:line="200" w:lineRule="exact"/>
        <w:ind w:left="670"/>
        <w:rPr>
          <w:rFonts w:ascii="Symbol" w:hAnsi="Symbol"/>
          <w:sz w:val="24"/>
        </w:rPr>
      </w:pPr>
      <w:r>
        <w:rPr>
          <w:rFonts w:ascii="Symbol" w:hAnsi="Symbol"/>
          <w:sz w:val="24"/>
        </w:rPr>
        <w:t></w:t>
      </w:r>
      <w:r>
        <w:rPr>
          <w:rFonts w:ascii="Times New Roman" w:hAnsi="Times New Roman"/>
          <w:sz w:val="24"/>
        </w:rPr>
        <w:t xml:space="preserve"> </w:t>
      </w:r>
      <w:r>
        <w:rPr>
          <w:rFonts w:ascii="Times New Roman" w:hAnsi="Times New Roman"/>
          <w:position w:val="2"/>
          <w:sz w:val="24"/>
        </w:rPr>
        <w:t xml:space="preserve">1 </w:t>
      </w:r>
      <w:r>
        <w:rPr>
          <w:rFonts w:ascii="Symbol" w:hAnsi="Symbol"/>
          <w:spacing w:val="-20"/>
          <w:position w:val="-12"/>
          <w:sz w:val="24"/>
        </w:rPr>
        <w:t></w:t>
      </w:r>
    </w:p>
    <w:p>
      <w:pPr>
        <w:pStyle w:val="5"/>
        <w:rPr>
          <w:rFonts w:ascii="Symbol" w:hAnsi="Symbol"/>
          <w:sz w:val="9"/>
        </w:rPr>
      </w:pPr>
    </w:p>
    <w:p>
      <w:pPr>
        <w:pStyle w:val="5"/>
        <w:spacing w:line="20" w:lineRule="exact"/>
        <w:ind w:left="793"/>
        <w:rPr>
          <w:rFonts w:ascii="Symbol" w:hAnsi="Symbol"/>
          <w:sz w:val="2"/>
        </w:rPr>
      </w:pPr>
      <w:r>
        <w:rPr>
          <w:rFonts w:ascii="Symbol" w:hAnsi="Symbol"/>
          <w:sz w:val="2"/>
        </w:rPr>
        <mc:AlternateContent>
          <mc:Choice Requires="wpg">
            <w:drawing>
              <wp:inline distT="0" distB="0" distL="114300" distR="114300">
                <wp:extent cx="91440" cy="7620"/>
                <wp:effectExtent l="0" t="0" r="0" b="0"/>
                <wp:docPr id="51" name="组合 37"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91440" cy="7620"/>
                          <a:chOff x="0" y="0"/>
                          <a:chExt cx="144" cy="12"/>
                        </a:xfrm>
                      </wpg:grpSpPr>
                      <wps:wsp>
                        <wps:cNvPr id="50" name="直线 38"/>
                        <wps:cNvSpPr/>
                        <wps:spPr>
                          <a:xfrm>
                            <a:off x="0" y="6"/>
                            <a:ext cx="143" cy="0"/>
                          </a:xfrm>
                          <a:prstGeom prst="line">
                            <a:avLst/>
                          </a:prstGeom>
                          <a:ln w="7467" cap="flat" cmpd="sng">
                            <a:solidFill>
                              <a:srgbClr val="000000"/>
                            </a:solidFill>
                            <a:prstDash val="solid"/>
                            <a:headEnd type="none" w="med" len="med"/>
                            <a:tailEnd type="none" w="med" len="med"/>
                          </a:ln>
                        </wps:spPr>
                        <wps:bodyPr upright="1"/>
                      </wps:wsp>
                    </wpg:wgp>
                  </a:graphicData>
                </a:graphic>
              </wp:inline>
            </w:drawing>
          </mc:Choice>
          <mc:Fallback>
            <w:pict>
              <v:group id="组合 37" o:spid="_x0000_s1026" o:spt="203" alt="学科网(www.zxxk.com)--教育资源门户，提供试卷、教案、课件、论文、素材及各类教学资源下载，还有大量而丰富的教学相关资讯！" style="height:0.6pt;width:7.2pt;" coordsize="144,12" o:gfxdata="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4cyJCNMAAAACAQAADwAAAAAAAAABACAAAAAiAAAAZHJzL2Rv&#10;d25yZXYueG1sUEsBAhQAFAAAAAgAh07iQM/BAuTqAgAAYgUAAA4AAAAAAAAAAQAgAAAAIgEAAGRy&#10;cy9lMm9Eb2MueG1sUEsFBgAAAAAGAAYAWQEAAH4GAAAAAA==&#10;">
                <o:lock v:ext="edit" aspectratio="f"/>
                <v:line id="直线 38" o:spid="_x0000_s1026" o:spt="20" style="position:absolute;left:0;top:6;height:0;width:143;" filled="f" stroked="t" coordsize="21600,21600" o:gfxdata="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19ESe5AAAA2wAA&#10;AA8AAAAAAAAAAQAgAAAAIgAAAGRycy9kb3ducmV2LnhtbFBLAQIUABQAAAAIAIdO4kAzLwWeOwAA&#10;ADkAAAAQAAAAAAAAAAEAIAAAAAgBAABkcnMvc2hhcGV4bWwueG1sUEsFBgAAAAAGAAYAWwEAALID&#10;AAAAAA==&#10;">
                  <v:fill on="f" focussize="0,0"/>
                  <v:stroke weight="0.587952755905512pt" color="#000000" joinstyle="round"/>
                  <v:imagedata o:title=""/>
                  <o:lock v:ext="edit" aspectratio="f"/>
                </v:line>
                <w10:wrap type="none"/>
                <w10:anchorlock/>
              </v:group>
            </w:pict>
          </mc:Fallback>
        </mc:AlternateContent>
      </w:r>
    </w:p>
    <w:p>
      <w:pPr>
        <w:spacing w:before="160" w:line="198" w:lineRule="exact"/>
        <w:ind w:left="64"/>
        <w:rPr>
          <w:rFonts w:ascii="Symbol" w:hAnsi="Symbol"/>
          <w:sz w:val="24"/>
        </w:rPr>
      </w:pPr>
      <w:r>
        <w:br w:type="column"/>
      </w:r>
      <w:r>
        <w:rPr>
          <w:rFonts w:ascii="Times New Roman" w:hAnsi="Times New Roman"/>
          <w:position w:val="15"/>
          <w:sz w:val="24"/>
        </w:rPr>
        <w:t xml:space="preserve">1 </w:t>
      </w:r>
      <w:r>
        <w:rPr>
          <w:rFonts w:ascii="Symbol" w:hAnsi="Symbol"/>
          <w:position w:val="13"/>
          <w:sz w:val="24"/>
        </w:rPr>
        <w:t></w:t>
      </w:r>
      <w:r>
        <w:rPr>
          <w:rFonts w:ascii="Times New Roman" w:hAnsi="Times New Roman"/>
          <w:position w:val="13"/>
          <w:sz w:val="24"/>
        </w:rPr>
        <w:t xml:space="preserve"> </w:t>
      </w:r>
      <w:r>
        <w:rPr>
          <w:rFonts w:ascii="Symbol" w:hAnsi="Symbol"/>
          <w:sz w:val="24"/>
        </w:rPr>
        <w:t></w:t>
      </w:r>
      <w:r>
        <w:rPr>
          <w:rFonts w:ascii="Times New Roman" w:hAnsi="Times New Roman"/>
          <w:sz w:val="24"/>
        </w:rPr>
        <w:t xml:space="preserve"> 2 </w:t>
      </w:r>
      <w:r>
        <w:rPr>
          <w:rFonts w:ascii="Symbol" w:hAnsi="Symbol"/>
          <w:sz w:val="24"/>
        </w:rPr>
        <w:t></w:t>
      </w:r>
      <w:r>
        <w:rPr>
          <w:rFonts w:ascii="Times New Roman" w:hAnsi="Times New Roman"/>
          <w:sz w:val="24"/>
        </w:rPr>
        <w:t xml:space="preserve"> </w:t>
      </w:r>
      <w:r>
        <w:rPr>
          <w:rFonts w:ascii="Times New Roman" w:hAnsi="Times New Roman"/>
          <w:position w:val="15"/>
          <w:sz w:val="24"/>
        </w:rPr>
        <w:t xml:space="preserve">1 </w:t>
      </w:r>
      <w:r>
        <w:rPr>
          <w:sz w:val="21"/>
        </w:rPr>
        <w:t>d</w:t>
      </w:r>
      <w:r>
        <w:rPr>
          <w:spacing w:val="-21"/>
          <w:sz w:val="21"/>
        </w:rPr>
        <w:t xml:space="preserve"> 和</w:t>
      </w:r>
      <w:r>
        <w:rPr>
          <w:rFonts w:ascii="Symbol" w:hAnsi="Symbol"/>
          <w:position w:val="13"/>
          <w:sz w:val="24"/>
        </w:rPr>
        <w:t></w:t>
      </w:r>
      <w:r>
        <w:rPr>
          <w:rFonts w:ascii="Times New Roman" w:hAnsi="Times New Roman"/>
          <w:position w:val="13"/>
          <w:sz w:val="24"/>
        </w:rPr>
        <w:t xml:space="preserve"> </w:t>
      </w:r>
      <w:r>
        <w:rPr>
          <w:rFonts w:ascii="Times New Roman" w:hAnsi="Times New Roman"/>
          <w:position w:val="15"/>
          <w:sz w:val="24"/>
        </w:rPr>
        <w:t xml:space="preserve">1 </w:t>
      </w:r>
      <w:r>
        <w:rPr>
          <w:rFonts w:ascii="Symbol" w:hAnsi="Symbol"/>
          <w:sz w:val="24"/>
        </w:rPr>
        <w:t></w:t>
      </w:r>
      <w:r>
        <w:rPr>
          <w:rFonts w:ascii="Times New Roman" w:hAnsi="Times New Roman"/>
          <w:sz w:val="24"/>
        </w:rPr>
        <w:t xml:space="preserve"> </w:t>
      </w:r>
      <w:r>
        <w:rPr>
          <w:rFonts w:ascii="Times New Roman" w:hAnsi="Times New Roman"/>
          <w:position w:val="15"/>
          <w:sz w:val="24"/>
        </w:rPr>
        <w:t xml:space="preserve">1 </w:t>
      </w:r>
      <w:r>
        <w:rPr>
          <w:rFonts w:ascii="Symbol" w:hAnsi="Symbol"/>
          <w:position w:val="13"/>
          <w:sz w:val="24"/>
        </w:rPr>
        <w:t></w:t>
      </w:r>
      <w:r>
        <w:rPr>
          <w:rFonts w:ascii="Times New Roman" w:hAnsi="Times New Roman"/>
          <w:position w:val="13"/>
          <w:sz w:val="24"/>
        </w:rPr>
        <w:t xml:space="preserve"> </w:t>
      </w:r>
      <w:r>
        <w:rPr>
          <w:rFonts w:ascii="Symbol" w:hAnsi="Symbol"/>
          <w:sz w:val="24"/>
        </w:rPr>
        <w:t></w:t>
      </w:r>
      <w:r>
        <w:rPr>
          <w:rFonts w:ascii="Times New Roman" w:hAnsi="Times New Roman"/>
          <w:sz w:val="24"/>
        </w:rPr>
        <w:t xml:space="preserve"> 2 </w:t>
      </w:r>
      <w:r>
        <w:rPr>
          <w:rFonts w:ascii="Symbol" w:hAnsi="Symbol"/>
          <w:spacing w:val="-13"/>
          <w:sz w:val="24"/>
        </w:rPr>
        <w:t></w:t>
      </w:r>
    </w:p>
    <w:p>
      <w:pPr>
        <w:pStyle w:val="5"/>
        <w:spacing w:before="11"/>
        <w:rPr>
          <w:rFonts w:ascii="Symbol" w:hAnsi="Symbol"/>
          <w:sz w:val="8"/>
        </w:rPr>
      </w:pPr>
    </w:p>
    <w:p>
      <w:pPr>
        <w:tabs>
          <w:tab w:val="left" w:pos="938"/>
          <w:tab w:val="left" w:pos="1642"/>
        </w:tabs>
        <w:spacing w:line="20" w:lineRule="exact"/>
        <w:ind w:left="-1"/>
        <w:rPr>
          <w:rFonts w:ascii="Symbol" w:hAnsi="Symbol"/>
          <w:sz w:val="2"/>
        </w:rPr>
      </w:pPr>
      <w:r>
        <w:rPr>
          <w:rFonts w:ascii="Symbol" w:hAnsi="Symbol"/>
          <w:sz w:val="2"/>
        </w:rPr>
        <mc:AlternateContent>
          <mc:Choice Requires="wpg">
            <w:drawing>
              <wp:inline distT="0" distB="0" distL="114300" distR="114300">
                <wp:extent cx="151130" cy="7620"/>
                <wp:effectExtent l="0" t="0" r="0" b="0"/>
                <wp:docPr id="53" name="组合 39"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51130" cy="7620"/>
                          <a:chOff x="0" y="0"/>
                          <a:chExt cx="238" cy="12"/>
                        </a:xfrm>
                      </wpg:grpSpPr>
                      <wps:wsp>
                        <wps:cNvPr id="52" name="直线 40"/>
                        <wps:cNvSpPr/>
                        <wps:spPr>
                          <a:xfrm>
                            <a:off x="0" y="6"/>
                            <a:ext cx="238" cy="0"/>
                          </a:xfrm>
                          <a:prstGeom prst="line">
                            <a:avLst/>
                          </a:prstGeom>
                          <a:ln w="7467" cap="flat" cmpd="sng">
                            <a:solidFill>
                              <a:srgbClr val="000000"/>
                            </a:solidFill>
                            <a:prstDash val="solid"/>
                            <a:headEnd type="none" w="med" len="med"/>
                            <a:tailEnd type="none" w="med" len="med"/>
                          </a:ln>
                        </wps:spPr>
                        <wps:bodyPr upright="1"/>
                      </wps:wsp>
                    </wpg:wgp>
                  </a:graphicData>
                </a:graphic>
              </wp:inline>
            </w:drawing>
          </mc:Choice>
          <mc:Fallback>
            <w:pict>
              <v:group id="组合 39" o:spid="_x0000_s1026" o:spt="203" alt="学科网(www.zxxk.com)--教育资源门户，提供试卷、教案、课件、论文、素材及各类教学资源下载，还有大量而丰富的教学相关资讯！" style="height:0.6pt;width:11.9pt;" coordsize="238,12" o:gfxdata="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">
                <o:lock v:ext="edit" aspectratio="f"/>
                <v:line id="直线 40" o:spid="_x0000_s1026" o:spt="20" style="position:absolute;left:0;top:6;height:0;width:238;" filled="f" stroked="t" coordsize="21600,21600" o:gfxdata="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4yrLvQAA&#10;ANsAAAAPAAAAAAAAAAEAIAAAACIAAABkcnMvZG93bnJldi54bWxQSwECFAAUAAAACACHTuJAMy8F&#10;njsAAAA5AAAAEAAAAAAAAAABACAAAAAMAQAAZHJzL3NoYXBleG1sLnhtbFBLBQYAAAAABgAGAFsB&#10;AAC2AwAAAAA=&#10;">
                  <v:fill on="f" focussize="0,0"/>
                  <v:stroke weight="0.587952755905512pt" color="#000000" joinstyle="round"/>
                  <v:imagedata o:title=""/>
                  <o:lock v:ext="edit" aspectratio="f"/>
                </v:line>
                <w10:wrap type="none"/>
                <w10:anchorlock/>
              </v:group>
            </w:pict>
          </mc:Fallback>
        </mc:AlternateContent>
      </w:r>
      <w:r>
        <w:rPr>
          <w:rFonts w:ascii="Symbol" w:hAnsi="Symbol"/>
          <w:sz w:val="2"/>
        </w:rPr>
        <w:t></w:t>
      </w:r>
      <w:r>
        <w:rPr>
          <w:rFonts w:ascii="Symbol" w:hAnsi="Symbol"/>
          <w:sz w:val="2"/>
        </w:rPr>
        <mc:AlternateContent>
          <mc:Choice Requires="wpg">
            <w:drawing>
              <wp:inline distT="0" distB="0" distL="114300" distR="114300">
                <wp:extent cx="88265" cy="7620"/>
                <wp:effectExtent l="0" t="0" r="0" b="0"/>
                <wp:docPr id="55" name="组合 41"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88265" cy="7620"/>
                          <a:chOff x="0" y="0"/>
                          <a:chExt cx="139" cy="12"/>
                        </a:xfrm>
                      </wpg:grpSpPr>
                      <wps:wsp>
                        <wps:cNvPr id="54" name="直线 42"/>
                        <wps:cNvSpPr/>
                        <wps:spPr>
                          <a:xfrm>
                            <a:off x="0" y="6"/>
                            <a:ext cx="139" cy="0"/>
                          </a:xfrm>
                          <a:prstGeom prst="line">
                            <a:avLst/>
                          </a:prstGeom>
                          <a:ln w="7467" cap="flat" cmpd="sng">
                            <a:solidFill>
                              <a:srgbClr val="000000"/>
                            </a:solidFill>
                            <a:prstDash val="solid"/>
                            <a:headEnd type="none" w="med" len="med"/>
                            <a:tailEnd type="none" w="med" len="med"/>
                          </a:ln>
                        </wps:spPr>
                        <wps:bodyPr upright="1"/>
                      </wps:wsp>
                    </wpg:wgp>
                  </a:graphicData>
                </a:graphic>
              </wp:inline>
            </w:drawing>
          </mc:Choice>
          <mc:Fallback>
            <w:pict>
              <v:group id="组合 41" o:spid="_x0000_s1026" o:spt="203" alt="学科网(www.zxxk.com)--教育资源门户，提供试卷、教案、课件、论文、素材及各类教学资源下载，还有大量而丰富的教学相关资讯！" style="height:0.6pt;width:6.95pt;" coordsize="139,12" o:gfxdata="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">
                <o:lock v:ext="edit" aspectratio="f"/>
                <v:line id="直线 42" o:spid="_x0000_s1026" o:spt="20" style="position:absolute;left:0;top:6;height:0;width:139;" filled="f" stroked="t" coordsize="21600,21600" o:gfxdata="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kYXJL4A&#10;AADbAAAADwAAAAAAAAABACAAAAAiAAAAZHJzL2Rvd25yZXYueG1sUEsBAhQAFAAAAAgAh07iQDMv&#10;BZ47AAAAOQAAABAAAAAAAAAAAQAgAAAADQEAAGRycy9zaGFwZXhtbC54bWxQSwUGAAAAAAYABgBb&#10;AQAAtwMAAAAA&#10;">
                  <v:fill on="f" focussize="0,0"/>
                  <v:stroke weight="0.587952755905512pt" color="#000000" joinstyle="round"/>
                  <v:imagedata o:title=""/>
                  <o:lock v:ext="edit" aspectratio="f"/>
                </v:line>
                <w10:wrap type="none"/>
                <w10:anchorlock/>
              </v:group>
            </w:pict>
          </mc:Fallback>
        </mc:AlternateContent>
      </w:r>
      <w:r>
        <w:rPr>
          <w:rFonts w:ascii="Symbol" w:hAnsi="Symbol"/>
          <w:sz w:val="2"/>
        </w:rPr>
        <w:t></w:t>
      </w:r>
      <w:r>
        <w:rPr>
          <w:rFonts w:ascii="Symbol" w:hAnsi="Symbol"/>
          <w:sz w:val="2"/>
        </w:rPr>
        <mc:AlternateContent>
          <mc:Choice Requires="wpg">
            <w:drawing>
              <wp:inline distT="0" distB="0" distL="114300" distR="114300">
                <wp:extent cx="90805" cy="7620"/>
                <wp:effectExtent l="0" t="0" r="0" b="0"/>
                <wp:docPr id="57" name="组合 43"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90805" cy="7620"/>
                          <a:chOff x="0" y="0"/>
                          <a:chExt cx="143" cy="12"/>
                        </a:xfrm>
                      </wpg:grpSpPr>
                      <wps:wsp>
                        <wps:cNvPr id="56" name="直线 44"/>
                        <wps:cNvSpPr/>
                        <wps:spPr>
                          <a:xfrm>
                            <a:off x="0" y="6"/>
                            <a:ext cx="142" cy="0"/>
                          </a:xfrm>
                          <a:prstGeom prst="line">
                            <a:avLst/>
                          </a:prstGeom>
                          <a:ln w="7467" cap="flat" cmpd="sng">
                            <a:solidFill>
                              <a:srgbClr val="000000"/>
                            </a:solidFill>
                            <a:prstDash val="solid"/>
                            <a:headEnd type="none" w="med" len="med"/>
                            <a:tailEnd type="none" w="med" len="med"/>
                          </a:ln>
                        </wps:spPr>
                        <wps:bodyPr upright="1"/>
                      </wps:wsp>
                    </wpg:wgp>
                  </a:graphicData>
                </a:graphic>
              </wp:inline>
            </w:drawing>
          </mc:Choice>
          <mc:Fallback>
            <w:pict>
              <v:group id="组合 43" o:spid="_x0000_s1026" o:spt="203" alt="学科网(www.zxxk.com)--教育资源门户，提供试卷、教案、课件、论文、素材及各类教学资源下载，还有大量而丰富的教学相关资讯！" style="height:0.6pt;width:7.15pt;" coordsize="143,12" o:gfxdata="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x7dK0NMAAAACAQAADwAAAAAAAAABACAAAAAiAAAAZHJzL2Rv&#10;d25yZXYueG1sUEsBAhQAFAAAAAgAh07iQEoHkxLqAgAAYgUAAA4AAAAAAAAAAQAgAAAAIgEAAGRy&#10;cy9lMm9Eb2MueG1sUEsFBgAAAAAGAAYAWQEAAH4GAAAAAA==&#10;">
                <o:lock v:ext="edit" aspectratio="f"/>
                <v:line id="直线 44" o:spid="_x0000_s1026" o:spt="20" style="position:absolute;left:0;top:6;height:0;width:142;" filled="f" stroked="t" coordsize="21600,21600" o:gfxdata="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2CzIvQAA&#10;ANsAAAAPAAAAAAAAAAEAIAAAACIAAABkcnMvZG93bnJldi54bWxQSwECFAAUAAAACACHTuJAMy8F&#10;njsAAAA5AAAAEAAAAAAAAAABACAAAAAMAQAAZHJzL3NoYXBleG1sLnhtbFBLBQYAAAAABgAGAFsB&#10;AAC2AwAAAAA=&#10;">
                  <v:fill on="f" focussize="0,0"/>
                  <v:stroke weight="0.587952755905512pt" color="#000000" joinstyle="round"/>
                  <v:imagedata o:title=""/>
                  <o:lock v:ext="edit" aspectratio="f"/>
                </v:line>
                <w10:wrap type="none"/>
                <w10:anchorlock/>
              </v:group>
            </w:pict>
          </mc:Fallback>
        </mc:AlternateContent>
      </w:r>
      <w:r>
        <w:rPr>
          <w:rFonts w:ascii="Times New Roman" w:hAnsi="Times New Roman"/>
          <w:spacing w:val="191"/>
          <w:sz w:val="2"/>
        </w:rPr>
        <w:t xml:space="preserve"> </w:t>
      </w:r>
      <w:r>
        <w:rPr>
          <w:rFonts w:ascii="Symbol" w:hAnsi="Symbol"/>
          <w:spacing w:val="191"/>
          <w:sz w:val="2"/>
        </w:rPr>
        <mc:AlternateContent>
          <mc:Choice Requires="wpg">
            <w:drawing>
              <wp:inline distT="0" distB="0" distL="114300" distR="114300">
                <wp:extent cx="150495" cy="7620"/>
                <wp:effectExtent l="0" t="0" r="0" b="0"/>
                <wp:docPr id="59" name="组合 45"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50495" cy="7620"/>
                          <a:chOff x="0" y="0"/>
                          <a:chExt cx="237" cy="12"/>
                        </a:xfrm>
                      </wpg:grpSpPr>
                      <wps:wsp>
                        <wps:cNvPr id="58" name="直线 46"/>
                        <wps:cNvSpPr/>
                        <wps:spPr>
                          <a:xfrm>
                            <a:off x="0" y="6"/>
                            <a:ext cx="236" cy="0"/>
                          </a:xfrm>
                          <a:prstGeom prst="line">
                            <a:avLst/>
                          </a:prstGeom>
                          <a:ln w="7467" cap="flat" cmpd="sng">
                            <a:solidFill>
                              <a:srgbClr val="000000"/>
                            </a:solidFill>
                            <a:prstDash val="solid"/>
                            <a:headEnd type="none" w="med" len="med"/>
                            <a:tailEnd type="none" w="med" len="med"/>
                          </a:ln>
                        </wps:spPr>
                        <wps:bodyPr upright="1"/>
                      </wps:wsp>
                    </wpg:wgp>
                  </a:graphicData>
                </a:graphic>
              </wp:inline>
            </w:drawing>
          </mc:Choice>
          <mc:Fallback>
            <w:pict>
              <v:group id="组合 45" o:spid="_x0000_s1026" o:spt="203" alt="学科网(www.zxxk.com)--教育资源门户，提供试卷、教案、课件、论文、素材及各类教学资源下载，还有大量而丰富的教学相关资讯！" style="height:0.6pt;width:11.85pt;" coordsize="237,12" o:gfxdata="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">
                <o:lock v:ext="edit" aspectratio="f"/>
                <v:line id="直线 46" o:spid="_x0000_s1026" o:spt="20" style="position:absolute;left:0;top:6;height:0;width:236;" filled="f" stroked="t" coordsize="21600,21600" o:gfxdata="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MLHSG5AAAA2wAA&#10;AA8AAAAAAAAAAQAgAAAAIgAAAGRycy9kb3ducmV2LnhtbFBLAQIUABQAAAAIAIdO4kAzLwWeOwAA&#10;ADkAAAAQAAAAAAAAAAEAIAAAAAgBAABkcnMvc2hhcGV4bWwueG1sUEsFBgAAAAAGAAYAWwEAALID&#10;AAAAAA==&#10;">
                  <v:fill on="f" focussize="0,0"/>
                  <v:stroke weight="0.587952755905512pt" color="#000000" joinstyle="round"/>
                  <v:imagedata o:title=""/>
                  <o:lock v:ext="edit" aspectratio="f"/>
                </v:line>
                <w10:wrap type="none"/>
                <w10:anchorlock/>
              </v:group>
            </w:pict>
          </mc:Fallback>
        </mc:AlternateContent>
      </w:r>
    </w:p>
    <w:p>
      <w:pPr>
        <w:spacing w:before="159" w:line="219" w:lineRule="exact"/>
        <w:ind w:left="75"/>
        <w:rPr>
          <w:rFonts w:ascii="Times New Roman"/>
          <w:sz w:val="24"/>
        </w:rPr>
      </w:pPr>
      <w:r>
        <w:br w:type="column"/>
      </w:r>
      <w:r>
        <w:rPr>
          <w:rFonts w:ascii="Times New Roman"/>
          <w:sz w:val="24"/>
        </w:rPr>
        <w:t>1</w:t>
      </w:r>
    </w:p>
    <w:p>
      <w:pPr>
        <w:pStyle w:val="5"/>
        <w:spacing w:line="20" w:lineRule="exact"/>
        <w:ind w:left="297"/>
      </w:pPr>
      <w:r>
        <w:t>d</w:t>
      </w:r>
      <w:r>
        <w:rPr>
          <w:spacing w:val="-11"/>
        </w:rPr>
        <w:t>，所以两人跑一圈分别需要</w:t>
      </w:r>
      <w:r>
        <w:t>6</w:t>
      </w:r>
      <w:r>
        <w:rPr>
          <w:spacing w:val="-69"/>
        </w:rPr>
        <w:t xml:space="preserve"> </w:t>
      </w:r>
      <w:r>
        <w:rPr>
          <w:spacing w:val="-2"/>
        </w:rPr>
        <w:t>分钟和</w:t>
      </w:r>
      <w:r>
        <w:rPr>
          <w:spacing w:val="-69"/>
        </w:rPr>
        <w:t xml:space="preserve"> </w:t>
      </w:r>
      <w:r>
        <w:rPr>
          <w:spacing w:val="-3"/>
        </w:rPr>
        <w:t>1</w:t>
      </w:r>
      <w:r>
        <w:t>2</w:t>
      </w:r>
      <w:r>
        <w:rPr>
          <w:spacing w:val="-69"/>
        </w:rPr>
        <w:t xml:space="preserve"> </w:t>
      </w:r>
      <w:r>
        <w:rPr>
          <w:spacing w:val="-2"/>
        </w:rPr>
        <w:t>分钟．</w:t>
      </w:r>
    </w:p>
    <w:p>
      <w:pPr>
        <w:pStyle w:val="5"/>
        <w:spacing w:before="6"/>
        <w:rPr>
          <w:sz w:val="5"/>
        </w:rPr>
      </w:pPr>
    </w:p>
    <w:p>
      <w:pPr>
        <w:pStyle w:val="5"/>
        <w:spacing w:line="20" w:lineRule="exact"/>
        <w:ind w:left="11"/>
        <w:rPr>
          <w:sz w:val="2"/>
        </w:rPr>
      </w:pPr>
      <w:r>
        <w:rPr>
          <w:sz w:val="2"/>
        </w:rPr>
        <mc:AlternateContent>
          <mc:Choice Requires="wpg">
            <w:drawing>
              <wp:inline distT="0" distB="0" distL="114300" distR="114300">
                <wp:extent cx="150495" cy="7620"/>
                <wp:effectExtent l="0" t="0" r="0" b="0"/>
                <wp:docPr id="61" name="组合 47"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50495" cy="7620"/>
                          <a:chOff x="0" y="0"/>
                          <a:chExt cx="237" cy="12"/>
                        </a:xfrm>
                      </wpg:grpSpPr>
                      <wps:wsp>
                        <wps:cNvPr id="60" name="直线 48"/>
                        <wps:cNvSpPr/>
                        <wps:spPr>
                          <a:xfrm>
                            <a:off x="0" y="6"/>
                            <a:ext cx="236" cy="0"/>
                          </a:xfrm>
                          <a:prstGeom prst="line">
                            <a:avLst/>
                          </a:prstGeom>
                          <a:ln w="7467" cap="flat" cmpd="sng">
                            <a:solidFill>
                              <a:srgbClr val="000000"/>
                            </a:solidFill>
                            <a:prstDash val="solid"/>
                            <a:headEnd type="none" w="med" len="med"/>
                            <a:tailEnd type="none" w="med" len="med"/>
                          </a:ln>
                        </wps:spPr>
                        <wps:bodyPr upright="1"/>
                      </wps:wsp>
                    </wpg:wgp>
                  </a:graphicData>
                </a:graphic>
              </wp:inline>
            </w:drawing>
          </mc:Choice>
          <mc:Fallback>
            <w:pict>
              <v:group id="组合 47" o:spid="_x0000_s1026" o:spt="203" alt="学科网(www.zxxk.com)--教育资源门户，提供试卷、教案、课件、论文、素材及各类教学资源下载，还有大量而丰富的教学相关资讯！" style="height:0.6pt;width:11.85pt;" coordsize="237,12" o:gfxdata="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">
                <o:lock v:ext="edit" aspectratio="f"/>
                <v:line id="直线 48" o:spid="_x0000_s1026" o:spt="20" style="position:absolute;left:0;top:6;height:0;width:236;" filled="f" stroked="t" coordsize="21600,21600" o:gfxdata="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EduaugAAANsA&#10;AAAPAAAAAAAAAAEAIAAAACIAAABkcnMvZG93bnJldi54bWxQSwECFAAUAAAACACHTuJAMy8FnjsA&#10;AAA5AAAAEAAAAAAAAAABACAAAAAJAQAAZHJzL3NoYXBleG1sLnhtbFBLBQYAAAAABgAGAFsBAACz&#10;AwAAAAA=&#10;">
                  <v:fill on="f" focussize="0,0"/>
                  <v:stroke weight="0.587952755905512pt" color="#000000" joinstyle="round"/>
                  <v:imagedata o:title=""/>
                  <o:lock v:ext="edit" aspectratio="f"/>
                </v:line>
                <w10:wrap type="none"/>
                <w10:anchorlock/>
              </v:group>
            </w:pict>
          </mc:Fallback>
        </mc:AlternateContent>
      </w:r>
    </w:p>
    <w:p>
      <w:pPr>
        <w:spacing w:line="20" w:lineRule="exact"/>
        <w:rPr>
          <w:sz w:val="2"/>
        </w:rPr>
        <w:sectPr>
          <w:type w:val="continuous"/>
          <w:pgSz w:w="11910" w:h="16840"/>
          <w:pgMar w:top="1360" w:right="1480" w:bottom="1540" w:left="1580" w:header="720" w:footer="720" w:gutter="0"/>
          <w:cols w:equalWidth="0" w:num="3">
            <w:col w:w="1127" w:space="40"/>
            <w:col w:w="2894" w:space="39"/>
            <w:col w:w="4750"/>
          </w:cols>
        </w:sectPr>
      </w:pPr>
    </w:p>
    <w:p>
      <w:pPr>
        <w:pStyle w:val="3"/>
        <w:tabs>
          <w:tab w:val="left" w:pos="1160"/>
          <w:tab w:val="left" w:pos="2121"/>
          <w:tab w:val="left" w:pos="2686"/>
          <w:tab w:val="left" w:pos="3170"/>
          <w:tab w:val="left" w:pos="4105"/>
        </w:tabs>
        <w:spacing w:line="284" w:lineRule="exact"/>
        <w:ind w:left="670"/>
      </w:pPr>
      <w:r>
        <mc:AlternateContent>
          <mc:Choice Requires="wps">
            <w:drawing>
              <wp:anchor distT="0" distB="0" distL="114300" distR="114300" simplePos="0" relativeHeight="251662336" behindDoc="1" locked="0" layoutInCell="1" allowOverlap="1">
                <wp:simplePos x="0" y="0"/>
                <wp:positionH relativeFrom="page">
                  <wp:posOffset>1428750</wp:posOffset>
                </wp:positionH>
                <wp:positionV relativeFrom="paragraph">
                  <wp:posOffset>12065</wp:posOffset>
                </wp:positionV>
                <wp:extent cx="551815" cy="186055"/>
                <wp:effectExtent l="0" t="0" r="0" b="0"/>
                <wp:wrapNone/>
                <wp:docPr id="65" name="文本框 49"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txBox="1"/>
                      <wps:spPr>
                        <a:xfrm>
                          <a:off x="0" y="0"/>
                          <a:ext cx="551815" cy="186055"/>
                        </a:xfrm>
                        <a:prstGeom prst="rect">
                          <a:avLst/>
                        </a:prstGeom>
                        <a:noFill/>
                        <a:ln>
                          <a:noFill/>
                        </a:ln>
                      </wps:spPr>
                      <wps:txbx>
                        <w:txbxContent>
                          <w:p>
                            <w:pPr>
                              <w:tabs>
                                <w:tab w:val="left" w:pos="773"/>
                              </w:tabs>
                              <w:spacing w:line="292" w:lineRule="exact"/>
                              <w:rPr>
                                <w:rFonts w:ascii="Symbol" w:hAnsi="Symbol"/>
                                <w:sz w:val="24"/>
                              </w:rPr>
                            </w:pPr>
                            <w:r>
                              <w:rPr>
                                <w:rFonts w:ascii="Symbol" w:hAnsi="Symbol"/>
                                <w:sz w:val="24"/>
                              </w:rPr>
                              <w:t></w:t>
                            </w:r>
                            <w:r>
                              <w:rPr>
                                <w:rFonts w:ascii="Times New Roman" w:hAnsi="Times New Roman"/>
                                <w:sz w:val="24"/>
                              </w:rPr>
                              <w:tab/>
                            </w:r>
                            <w:r>
                              <w:rPr>
                                <w:rFonts w:ascii="Symbol" w:hAnsi="Symbol"/>
                                <w:spacing w:val="-20"/>
                                <w:sz w:val="24"/>
                              </w:rPr>
                              <w:t></w:t>
                            </w:r>
                          </w:p>
                        </w:txbxContent>
                      </wps:txbx>
                      <wps:bodyPr lIns="0" tIns="0" rIns="0" bIns="0" upright="1"/>
                    </wps:wsp>
                  </a:graphicData>
                </a:graphic>
              </wp:anchor>
            </w:drawing>
          </mc:Choice>
          <mc:Fallback>
            <w:pict>
              <v:shape id="文本框 49" o:spid="_x0000_s1026" o:spt="202" alt="学科网(www.zxxk.com)--教育资源门户，提供试卷、教案、课件、论文、素材及各类教学资源下载，还有大量而丰富的教学相关资讯！" type="#_x0000_t202" style="position:absolute;left:0pt;margin-left:112.5pt;margin-top:0.95pt;height:14.65pt;width:43.45pt;mso-position-horizontal-relative:page;z-index:-251654144;mso-width-relative:page;mso-height-relative:page;" filled="f" stroked="f" coordsize="21600,21600" o:gfxdata="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DFnENtUAAAAIAQAA&#10;DwAAAAAAAAABACAAAAAiAAAAZHJzL2Rvd25yZXYueG1sUEsBAhQAFAAAAAgAh07iQIFELrVVAgAA&#10;1wMAAA4AAAAAAAAAAQAgAAAAJAEAAGRycy9lMm9Eb2MueG1sUEsFBgAAAAAGAAYAWQEAAOsFAAAA&#10;AA==&#10;">
                <v:fill on="f" focussize="0,0"/>
                <v:stroke on="f"/>
                <v:imagedata o:title=""/>
                <o:lock v:ext="edit" aspectratio="f"/>
                <v:textbox inset="0mm,0mm,0mm,0mm">
                  <w:txbxContent>
                    <w:p>
                      <w:pPr>
                        <w:tabs>
                          <w:tab w:val="left" w:pos="773"/>
                        </w:tabs>
                        <w:spacing w:line="292" w:lineRule="exact"/>
                        <w:rPr>
                          <w:rFonts w:ascii="Symbol" w:hAnsi="Symbol"/>
                          <w:sz w:val="24"/>
                        </w:rPr>
                      </w:pPr>
                      <w:r>
                        <w:rPr>
                          <w:rFonts w:ascii="Symbol" w:hAnsi="Symbol"/>
                          <w:sz w:val="24"/>
                        </w:rPr>
                        <w:t></w:t>
                      </w:r>
                      <w:r>
                        <w:rPr>
                          <w:rFonts w:ascii="Times New Roman" w:hAnsi="Times New Roman"/>
                          <w:sz w:val="24"/>
                        </w:rPr>
                        <w:tab/>
                      </w:r>
                      <w:r>
                        <w:rPr>
                          <w:rFonts w:ascii="Symbol" w:hAnsi="Symbol"/>
                          <w:spacing w:val="-20"/>
                          <w:sz w:val="24"/>
                        </w:rPr>
                        <w:t></w:t>
                      </w:r>
                    </w:p>
                  </w:txbxContent>
                </v:textbox>
              </v:shape>
            </w:pict>
          </mc:Fallback>
        </mc:AlternateContent>
      </w:r>
      <w:r>
        <mc:AlternateContent>
          <mc:Choice Requires="wps">
            <w:drawing>
              <wp:anchor distT="0" distB="0" distL="114300" distR="114300" simplePos="0" relativeHeight="251663360" behindDoc="1" locked="0" layoutInCell="1" allowOverlap="1">
                <wp:simplePos x="0" y="0"/>
                <wp:positionH relativeFrom="page">
                  <wp:posOffset>2708910</wp:posOffset>
                </wp:positionH>
                <wp:positionV relativeFrom="paragraph">
                  <wp:posOffset>12065</wp:posOffset>
                </wp:positionV>
                <wp:extent cx="547370" cy="186055"/>
                <wp:effectExtent l="0" t="0" r="0" b="0"/>
                <wp:wrapNone/>
                <wp:docPr id="66" name="文本框 50"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txBox="1"/>
                      <wps:spPr>
                        <a:xfrm>
                          <a:off x="0" y="0"/>
                          <a:ext cx="547370" cy="186055"/>
                        </a:xfrm>
                        <a:prstGeom prst="rect">
                          <a:avLst/>
                        </a:prstGeom>
                        <a:noFill/>
                        <a:ln>
                          <a:noFill/>
                        </a:ln>
                      </wps:spPr>
                      <wps:txbx>
                        <w:txbxContent>
                          <w:p>
                            <w:pPr>
                              <w:tabs>
                                <w:tab w:val="left" w:pos="767"/>
                              </w:tabs>
                              <w:spacing w:line="292" w:lineRule="exact"/>
                              <w:rPr>
                                <w:rFonts w:ascii="Symbol" w:hAnsi="Symbol"/>
                                <w:sz w:val="24"/>
                              </w:rPr>
                            </w:pPr>
                            <w:r>
                              <w:rPr>
                                <w:rFonts w:ascii="Symbol" w:hAnsi="Symbol"/>
                                <w:sz w:val="24"/>
                              </w:rPr>
                              <w:t></w:t>
                            </w:r>
                            <w:r>
                              <w:rPr>
                                <w:rFonts w:ascii="Times New Roman" w:hAnsi="Times New Roman"/>
                                <w:sz w:val="24"/>
                              </w:rPr>
                              <w:tab/>
                            </w:r>
                            <w:r>
                              <w:rPr>
                                <w:rFonts w:ascii="Symbol" w:hAnsi="Symbol"/>
                                <w:spacing w:val="-20"/>
                                <w:sz w:val="24"/>
                              </w:rPr>
                              <w:t></w:t>
                            </w:r>
                          </w:p>
                        </w:txbxContent>
                      </wps:txbx>
                      <wps:bodyPr lIns="0" tIns="0" rIns="0" bIns="0" upright="1"/>
                    </wps:wsp>
                  </a:graphicData>
                </a:graphic>
              </wp:anchor>
            </w:drawing>
          </mc:Choice>
          <mc:Fallback>
            <w:pict>
              <v:shape id="文本框 50" o:spid="_x0000_s1026" o:spt="202" alt="学科网(www.zxxk.com)--教育资源门户，提供试卷、教案、课件、论文、素材及各类教学资源下载，还有大量而丰富的教学相关资讯！" type="#_x0000_t202" style="position:absolute;left:0pt;margin-left:213.3pt;margin-top:0.95pt;height:14.65pt;width:43.1pt;mso-position-horizontal-relative:page;z-index:-251653120;mso-width-relative:page;mso-height-relative:page;" filled="f" stroked="f" coordsize="21600,21600" o:gfxdata="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IwocT/XAAAACAEA&#10;AA8AAAAAAAAAAQAgAAAAIgAAAGRycy9kb3ducmV2LnhtbFBLAQIUABQAAAAIAIdO4kAEvKKGVAIA&#10;ANcDAAAOAAAAAAAAAAEAIAAAACYBAABkcnMvZTJvRG9jLnhtbFBLBQYAAAAABgAGAFkBAADsBQAA&#10;AAA=&#10;">
                <v:fill on="f" focussize="0,0"/>
                <v:stroke on="f"/>
                <v:imagedata o:title=""/>
                <o:lock v:ext="edit" aspectratio="f"/>
                <v:textbox inset="0mm,0mm,0mm,0mm">
                  <w:txbxContent>
                    <w:p>
                      <w:pPr>
                        <w:tabs>
                          <w:tab w:val="left" w:pos="767"/>
                        </w:tabs>
                        <w:spacing w:line="292" w:lineRule="exact"/>
                        <w:rPr>
                          <w:rFonts w:ascii="Symbol" w:hAnsi="Symbol"/>
                          <w:sz w:val="24"/>
                        </w:rPr>
                      </w:pPr>
                      <w:r>
                        <w:rPr>
                          <w:rFonts w:ascii="Symbol" w:hAnsi="Symbol"/>
                          <w:sz w:val="24"/>
                        </w:rPr>
                        <w:t></w:t>
                      </w:r>
                      <w:r>
                        <w:rPr>
                          <w:rFonts w:ascii="Times New Roman" w:hAnsi="Times New Roman"/>
                          <w:sz w:val="24"/>
                        </w:rPr>
                        <w:tab/>
                      </w:r>
                      <w:r>
                        <w:rPr>
                          <w:rFonts w:ascii="Symbol" w:hAnsi="Symbol"/>
                          <w:spacing w:val="-20"/>
                          <w:sz w:val="24"/>
                        </w:rPr>
                        <w:t></w:t>
                      </w:r>
                    </w:p>
                  </w:txbxContent>
                </v:textbox>
              </v:shape>
            </w:pict>
          </mc:Fallback>
        </mc:AlternateContent>
      </w:r>
      <w:r>
        <w:rPr>
          <w:rFonts w:ascii="Symbol" w:hAnsi="Symbol"/>
          <w:position w:val="12"/>
        </w:rPr>
        <w:t></w:t>
      </w:r>
      <w:r>
        <w:rPr>
          <w:spacing w:val="-10"/>
          <w:position w:val="12"/>
        </w:rPr>
        <w:t xml:space="preserve"> </w:t>
      </w:r>
      <w:r>
        <w:t>4</w:t>
      </w:r>
      <w:r>
        <w:tab/>
      </w:r>
      <w:r>
        <w:t>12</w:t>
      </w:r>
      <w:r>
        <w:rPr>
          <w:spacing w:val="-19"/>
        </w:rPr>
        <w:t xml:space="preserve"> </w:t>
      </w:r>
      <w:r>
        <w:rPr>
          <w:rFonts w:ascii="Symbol" w:hAnsi="Symbol"/>
          <w:position w:val="12"/>
        </w:rPr>
        <w:t></w:t>
      </w:r>
      <w:r>
        <w:rPr>
          <w:position w:val="12"/>
        </w:rPr>
        <w:tab/>
      </w:r>
      <w:r>
        <w:t>6</w:t>
      </w:r>
      <w:r>
        <w:tab/>
      </w:r>
      <w:r>
        <w:rPr>
          <w:rFonts w:ascii="Symbol" w:hAnsi="Symbol"/>
          <w:position w:val="12"/>
        </w:rPr>
        <w:t></w:t>
      </w:r>
      <w:r>
        <w:rPr>
          <w:spacing w:val="-10"/>
          <w:position w:val="12"/>
        </w:rPr>
        <w:t xml:space="preserve"> </w:t>
      </w:r>
      <w:r>
        <w:t>4</w:t>
      </w:r>
      <w:r>
        <w:tab/>
      </w:r>
      <w:r>
        <w:t>12</w:t>
      </w:r>
      <w:r>
        <w:rPr>
          <w:spacing w:val="-20"/>
        </w:rPr>
        <w:t xml:space="preserve"> </w:t>
      </w:r>
      <w:r>
        <w:rPr>
          <w:rFonts w:ascii="Symbol" w:hAnsi="Symbol"/>
          <w:position w:val="12"/>
        </w:rPr>
        <w:t></w:t>
      </w:r>
      <w:r>
        <w:rPr>
          <w:position w:val="12"/>
        </w:rPr>
        <w:tab/>
      </w:r>
      <w:r>
        <w:t>12</w:t>
      </w:r>
    </w:p>
    <w:p>
      <w:pPr>
        <w:pStyle w:val="5"/>
        <w:rPr>
          <w:rFonts w:ascii="Times New Roman"/>
          <w:sz w:val="20"/>
        </w:rPr>
      </w:pPr>
    </w:p>
    <w:p>
      <w:pPr>
        <w:pStyle w:val="5"/>
        <w:spacing w:before="9"/>
        <w:rPr>
          <w:rFonts w:ascii="Times New Roman"/>
          <w:sz w:val="17"/>
        </w:rPr>
      </w:pPr>
    </w:p>
    <w:p>
      <w:pPr>
        <w:pStyle w:val="11"/>
        <w:numPr>
          <w:ilvl w:val="0"/>
          <w:numId w:val="3"/>
        </w:numPr>
        <w:tabs>
          <w:tab w:val="left" w:pos="643"/>
        </w:tabs>
        <w:spacing w:before="72" w:line="278" w:lineRule="auto"/>
        <w:ind w:right="793" w:hanging="420"/>
        <w:rPr>
          <w:sz w:val="21"/>
        </w:rPr>
      </w:pPr>
      <w:r>
        <w:rPr>
          <w:spacing w:val="-6"/>
          <w:sz w:val="21"/>
        </w:rPr>
        <w:t xml:space="preserve">开始时，甲在顺时针方向距乙 </w:t>
      </w:r>
      <w:r>
        <w:rPr>
          <w:sz w:val="21"/>
        </w:rPr>
        <w:t>8+13+8=29</w:t>
      </w:r>
      <w:r>
        <w:rPr>
          <w:spacing w:val="-12"/>
          <w:sz w:val="21"/>
        </w:rPr>
        <w:t xml:space="preserve"> 米．因为一边最长为 </w:t>
      </w:r>
      <w:r>
        <w:rPr>
          <w:sz w:val="21"/>
        </w:rPr>
        <w:t>13</w:t>
      </w:r>
      <w:r>
        <w:rPr>
          <w:spacing w:val="-3"/>
          <w:sz w:val="21"/>
        </w:rPr>
        <w:t>、所以最少要追</w:t>
      </w:r>
      <w:r>
        <w:rPr>
          <w:spacing w:val="-13"/>
          <w:sz w:val="21"/>
        </w:rPr>
        <w:t xml:space="preserve">至只相差 </w:t>
      </w:r>
      <w:r>
        <w:rPr>
          <w:sz w:val="21"/>
        </w:rPr>
        <w:t>13</w:t>
      </w:r>
      <w:r>
        <w:rPr>
          <w:spacing w:val="-10"/>
          <w:sz w:val="21"/>
        </w:rPr>
        <w:t xml:space="preserve">，即至少要追上 </w:t>
      </w:r>
      <w:r>
        <w:rPr>
          <w:sz w:val="21"/>
        </w:rPr>
        <w:t>29-13=16</w:t>
      </w:r>
      <w:r>
        <w:rPr>
          <w:spacing w:val="-20"/>
          <w:sz w:val="21"/>
        </w:rPr>
        <w:t xml:space="preserve"> 米．</w:t>
      </w:r>
    </w:p>
    <w:p>
      <w:pPr>
        <w:spacing w:line="278" w:lineRule="auto"/>
        <w:rPr>
          <w:sz w:val="21"/>
        </w:rPr>
        <w:sectPr>
          <w:type w:val="continuous"/>
          <w:pgSz w:w="11910" w:h="16840"/>
          <w:pgMar w:top="1360" w:right="1480" w:bottom="1540" w:left="1580" w:header="720" w:footer="720" w:gutter="0"/>
          <w:cols w:space="720" w:num="1"/>
        </w:sectPr>
      </w:pPr>
    </w:p>
    <w:p>
      <w:pPr>
        <w:pStyle w:val="5"/>
        <w:spacing w:before="92"/>
        <w:ind w:left="640"/>
      </w:pPr>
      <w:r>
        <w:t>甲追上乙 16 米所需时间为 16÷(3-2)=16 秒，此时甲行了 3×16=48 米，乙行了</w:t>
      </w:r>
    </w:p>
    <w:p>
      <w:pPr>
        <w:pStyle w:val="5"/>
        <w:spacing w:before="43"/>
        <w:ind w:left="640"/>
      </w:pPr>
      <w:r>
        <w:t>2×16=32 米．</w:t>
      </w:r>
    </w:p>
    <w:p>
      <w:pPr>
        <w:pStyle w:val="5"/>
        <w:spacing w:before="154"/>
        <w:ind w:left="640"/>
      </w:pPr>
      <w:r>
        <w:rPr>
          <w:spacing w:val="-3"/>
        </w:rPr>
        <w:t xml:space="preserve">甲、乙的位置如右图所示： </w:t>
      </w:r>
      <w:r>
        <w:rPr>
          <w:spacing w:val="-79"/>
        </w:rPr>
        <w:drawing>
          <wp:inline distT="0" distB="0" distL="0" distR="0">
            <wp:extent cx="1133475" cy="781050"/>
            <wp:effectExtent l="0" t="0" r="0" b="0"/>
            <wp:docPr id="25" name="image11.pn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1.png" descr="学科网(www.zxxk.com)--教育资源门户，提供试卷、教案、课件、论文、素材及各类教学资源下载，还有大量而丰富的教学相关资讯！"/>
                    <pic:cNvPicPr>
                      <a:picLocks noChangeAspect="1"/>
                    </pic:cNvPicPr>
                  </pic:nvPicPr>
                  <pic:blipFill>
                    <a:blip r:embed="rId20" cstate="print"/>
                    <a:stretch>
                      <a:fillRect/>
                    </a:stretch>
                  </pic:blipFill>
                  <pic:spPr>
                    <a:xfrm>
                      <a:off x="0" y="0"/>
                      <a:ext cx="1133475" cy="781050"/>
                    </a:xfrm>
                    <a:prstGeom prst="rect">
                      <a:avLst/>
                    </a:prstGeom>
                  </pic:spPr>
                </pic:pic>
              </a:graphicData>
            </a:graphic>
          </wp:inline>
        </w:drawing>
      </w:r>
      <w:r>
        <w:rPr>
          <w:color w:val="FFFFFF"/>
          <w:spacing w:val="-3"/>
          <w:sz w:val="4"/>
        </w:rPr>
        <w:t>[来源:Z&amp;xx&amp;k.Com]</w:t>
      </w:r>
    </w:p>
    <w:p>
      <w:pPr>
        <w:pStyle w:val="5"/>
        <w:spacing w:before="160"/>
        <w:ind w:left="640"/>
      </w:pPr>
      <w:r>
        <w:t>显然甲还是看不见乙，但是因为</w:t>
      </w:r>
      <w:r>
        <w:drawing>
          <wp:inline distT="0" distB="0" distL="0" distR="0">
            <wp:extent cx="22860" cy="1397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13970"/>
                    </a:xfrm>
                    <a:prstGeom prst="rect">
                      <a:avLst/>
                    </a:prstGeom>
                  </pic:spPr>
                </pic:pic>
              </a:graphicData>
            </a:graphic>
          </wp:inline>
        </w:drawing>
      </w:r>
      <w:r>
        <w:t>甲的速度比乙快，所以甲能在乙离开上面</w:t>
      </w:r>
    </w:p>
    <w:p>
      <w:pPr>
        <w:pStyle w:val="5"/>
        <w:spacing w:before="43"/>
        <w:ind w:left="640"/>
      </w:pPr>
      <w:r>
        <w:t>的那条边</w:t>
      </w:r>
      <w:r>
        <w:drawing>
          <wp:inline distT="0" distB="0" distL="0" distR="0">
            <wp:extent cx="22860" cy="1270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12700"/>
                    </a:xfrm>
                    <a:prstGeom prst="rect">
                      <a:avLst/>
                    </a:prstGeom>
                  </pic:spPr>
                </pic:pic>
              </a:graphicData>
            </a:graphic>
          </wp:inline>
        </w:drawing>
      </w:r>
      <w:r>
        <w:t>之前到达上面的边，从而看见乙．而甲要到达上面的边，需再跑 2 米，</w:t>
      </w:r>
    </w:p>
    <w:p>
      <w:pPr>
        <w:sectPr>
          <w:pgSz w:w="11910" w:h="16840"/>
          <w:pgMar w:top="1360" w:right="1480" w:bottom="1540" w:left="1580" w:header="863" w:footer="1357" w:gutter="0"/>
          <w:cols w:space="720" w:num="1"/>
        </w:sectPr>
      </w:pPr>
      <w:r>
        <w:rPr>
          <w:color w:val="FFFFFF"/>
          <w:sz w:val="4"/>
        </w:rPr>
        <w:t>[来源:Zxxk.Com]</w:t>
      </w:r>
    </w:p>
    <w:p>
      <w:pPr>
        <w:pStyle w:val="4"/>
        <w:spacing w:before="38" w:line="208" w:lineRule="exact"/>
      </w:pPr>
      <w:r>
        <w:rPr>
          <w:w w:val="99"/>
        </w:rPr>
        <w:t>2</w:t>
      </w:r>
    </w:p>
    <w:p>
      <w:pPr>
        <w:pStyle w:val="5"/>
        <w:spacing w:line="170" w:lineRule="exact"/>
        <w:ind w:left="640"/>
      </w:pPr>
      <w:r>
        <mc:AlternateContent>
          <mc:Choice Requires="wps">
            <w:drawing>
              <wp:anchor distT="0" distB="0" distL="114300" distR="114300" simplePos="0" relativeHeight="251652096" behindDoc="0" locked="0" layoutInCell="1" allowOverlap="1">
                <wp:simplePos x="0" y="0"/>
                <wp:positionH relativeFrom="page">
                  <wp:posOffset>2468880</wp:posOffset>
                </wp:positionH>
                <wp:positionV relativeFrom="paragraph">
                  <wp:posOffset>61595</wp:posOffset>
                </wp:positionV>
                <wp:extent cx="90170" cy="0"/>
                <wp:effectExtent l="0" t="0" r="0" b="0"/>
                <wp:wrapNone/>
                <wp:docPr id="30" name="直线 51"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90170" cy="0"/>
                        </a:xfrm>
                        <a:prstGeom prst="line">
                          <a:avLst/>
                        </a:prstGeom>
                        <a:ln w="7726" cap="flat" cmpd="sng">
                          <a:solidFill>
                            <a:srgbClr val="000000"/>
                          </a:solidFill>
                          <a:prstDash val="solid"/>
                          <a:headEnd type="none" w="med" len="med"/>
                          <a:tailEnd type="none" w="med" len="med"/>
                        </a:ln>
                      </wps:spPr>
                      <wps:bodyPr upright="1"/>
                    </wps:wsp>
                  </a:graphicData>
                </a:graphic>
              </wp:anchor>
            </w:drawing>
          </mc:Choice>
          <mc:Fallback>
            <w:pict>
              <v:line id="直线 51" o:spid="_x0000_s1026" o:spt="20" alt="学科网(www.zxxk.com)--教育资源门户，提供试卷、教案、课件、论文、素材及各类教学资源下载，还有大量而丰富的教学相关资讯！" style="position:absolute;left:0pt;margin-left:194.4pt;margin-top:4.85pt;height:0pt;width:7.1pt;mso-position-horizontal-relative:page;z-index:251652096;mso-width-relative:page;mso-height-relative:page;" filled="f" stroked="t" coordsize="21600,21600" o:gfxdata="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nRdCt9YAAAAHAQAADwAAAAAA&#10;AAABACAAAAAiAAAAZHJzL2Rvd25yZXYueG1sUEsBAhQAFAAAAAgAh07iQFamoY2HAgAAPwQAAA4A&#10;AAAAAAAAAQAgAAAAJQEAAGRycy9lMm9Eb2MueG1sUEsFBgAAAAAGAAYAWQEAAB4GAAAAAA==&#10;">
                <v:fill on="f" focussize="0,0"/>
                <v:stroke weight="0.608346456692913pt" color="#000000" joinstyle="round"/>
                <v:imagedata o:title=""/>
                <o:lock v:ext="edit" aspectratio="f"/>
              </v:line>
            </w:pict>
          </mc:Fallback>
        </mc:AlternateContent>
      </w:r>
      <w:r>
        <w:t>所需时间为 2÷3=</w:t>
      </w:r>
    </w:p>
    <w:p>
      <w:pPr>
        <w:pStyle w:val="4"/>
      </w:pPr>
      <w:r>
        <w:rPr>
          <w:w w:val="99"/>
        </w:rPr>
        <w:t>3</w:t>
      </w:r>
    </w:p>
    <w:p>
      <w:pPr>
        <w:spacing w:before="38" w:line="208" w:lineRule="exact"/>
        <w:jc w:val="right"/>
        <w:rPr>
          <w:rFonts w:ascii="Times New Roman"/>
          <w:sz w:val="23"/>
        </w:rPr>
      </w:pPr>
      <w:r>
        <w:br w:type="column"/>
      </w:r>
      <w:r>
        <w:rPr>
          <w:rFonts w:ascii="Times New Roman"/>
          <w:w w:val="95"/>
          <w:sz w:val="23"/>
        </w:rPr>
        <w:t>2</w:t>
      </w:r>
    </w:p>
    <w:p>
      <w:pPr>
        <w:pStyle w:val="5"/>
        <w:spacing w:line="170" w:lineRule="exact"/>
        <w:ind w:left="30"/>
      </w:pPr>
      <w:r>
        <mc:AlternateContent>
          <mc:Choice Requires="wps">
            <w:drawing>
              <wp:anchor distT="0" distB="0" distL="114300" distR="114300" simplePos="0" relativeHeight="251653120" behindDoc="0" locked="0" layoutInCell="1" allowOverlap="1">
                <wp:simplePos x="0" y="0"/>
                <wp:positionH relativeFrom="page">
                  <wp:posOffset>3656330</wp:posOffset>
                </wp:positionH>
                <wp:positionV relativeFrom="paragraph">
                  <wp:posOffset>61595</wp:posOffset>
                </wp:positionV>
                <wp:extent cx="90170" cy="0"/>
                <wp:effectExtent l="0" t="0" r="0" b="0"/>
                <wp:wrapNone/>
                <wp:docPr id="32" name="直线 52"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90170" cy="0"/>
                        </a:xfrm>
                        <a:prstGeom prst="line">
                          <a:avLst/>
                        </a:prstGeom>
                        <a:ln w="7726" cap="flat" cmpd="sng">
                          <a:solidFill>
                            <a:srgbClr val="000000"/>
                          </a:solidFill>
                          <a:prstDash val="solid"/>
                          <a:headEnd type="none" w="med" len="med"/>
                          <a:tailEnd type="none" w="med" len="med"/>
                        </a:ln>
                      </wps:spPr>
                      <wps:bodyPr upright="1"/>
                    </wps:wsp>
                  </a:graphicData>
                </a:graphic>
              </wp:anchor>
            </w:drawing>
          </mc:Choice>
          <mc:Fallback>
            <w:pict>
              <v:line id="直线 52" o:spid="_x0000_s1026" o:spt="20" alt="学科网(www.zxxk.com)--教育资源门户，提供试卷、教案、课件、论文、素材及各类教学资源下载，还有大量而丰富的教学相关资讯！" style="position:absolute;left:0pt;margin-left:287.9pt;margin-top:4.85pt;height:0pt;width:7.1pt;mso-position-horizontal-relative:page;z-index:251653120;mso-width-relative:page;mso-height-relative:page;" filled="f" stroked="t" coordsize="21600,21600" o:gfxdata="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l/GUndYAAAAHAQAADwAAAAAAAAAB&#10;ACAAAAAiAAAAZHJzL2Rvd25yZXYueG1sUEsBAhQAFAAAAAgAh07iQAhvTReEAgAAPwQAAA4AAAAA&#10;AAAAAQAgAAAAJQEAAGRycy9lMm9Eb2MueG1sUEsFBgAAAAAGAAYAWQEAABsGAAAAAA==&#10;">
                <v:fill on="f" focussize="0,0"/>
                <v:stroke weight="0.608346456692913pt" color="#000000" joinstyle="round"/>
                <v:imagedata o:title=""/>
                <o:lock v:ext="edit" aspectratio="f"/>
              </v:line>
            </w:pict>
          </mc:Fallback>
        </mc:AlternateContent>
      </w:r>
      <w:r>
        <w:t>秒．所以经过 16+</w:t>
      </w:r>
    </w:p>
    <w:p>
      <w:pPr>
        <w:pStyle w:val="4"/>
      </w:pPr>
      <w:r>
        <w:rPr>
          <w:w w:val="99"/>
        </w:rPr>
        <w:t>3</w:t>
      </w:r>
    </w:p>
    <w:p>
      <w:pPr>
        <w:spacing w:before="38" w:line="208" w:lineRule="exact"/>
        <w:jc w:val="right"/>
        <w:rPr>
          <w:rFonts w:ascii="Times New Roman"/>
          <w:sz w:val="23"/>
        </w:rPr>
      </w:pPr>
      <w:r>
        <w:br w:type="column"/>
      </w:r>
      <w:r>
        <w:rPr>
          <w:rFonts w:ascii="Times New Roman"/>
          <w:w w:val="95"/>
          <w:sz w:val="23"/>
        </w:rPr>
        <w:t>2</w:t>
      </w:r>
    </w:p>
    <w:p>
      <w:pPr>
        <w:pStyle w:val="5"/>
        <w:spacing w:line="170" w:lineRule="exact"/>
        <w:ind w:left="30"/>
      </w:pPr>
      <w:r>
        <mc:AlternateContent>
          <mc:Choice Requires="wps">
            <w:drawing>
              <wp:anchor distT="0" distB="0" distL="114300" distR="114300" simplePos="0" relativeHeight="251654144" behindDoc="0" locked="0" layoutInCell="1" allowOverlap="1">
                <wp:simplePos x="0" y="0"/>
                <wp:positionH relativeFrom="page">
                  <wp:posOffset>4008120</wp:posOffset>
                </wp:positionH>
                <wp:positionV relativeFrom="paragraph">
                  <wp:posOffset>61595</wp:posOffset>
                </wp:positionV>
                <wp:extent cx="90170" cy="0"/>
                <wp:effectExtent l="0" t="0" r="0" b="0"/>
                <wp:wrapNone/>
                <wp:docPr id="33" name="直线 53"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90170" cy="0"/>
                        </a:xfrm>
                        <a:prstGeom prst="line">
                          <a:avLst/>
                        </a:prstGeom>
                        <a:ln w="7726" cap="flat" cmpd="sng">
                          <a:solidFill>
                            <a:srgbClr val="000000"/>
                          </a:solidFill>
                          <a:prstDash val="solid"/>
                          <a:headEnd type="none" w="med" len="med"/>
                          <a:tailEnd type="none" w="med" len="med"/>
                        </a:ln>
                      </wps:spPr>
                      <wps:bodyPr upright="1"/>
                    </wps:wsp>
                  </a:graphicData>
                </a:graphic>
              </wp:anchor>
            </w:drawing>
          </mc:Choice>
          <mc:Fallback>
            <w:pict>
              <v:line id="直线 53" o:spid="_x0000_s1026" o:spt="20" alt="学科网(www.zxxk.com)--教育资源门户，提供试卷、教案、课件、论文、素材及各类教学资源下载，还有大量而丰富的教学相关资讯！" style="position:absolute;left:0pt;margin-left:315.6pt;margin-top:4.85pt;height:0pt;width:7.1pt;mso-position-horizontal-relative:page;z-index:251654144;mso-width-relative:page;mso-height-relative:page;" filled="f" stroked="t" coordsize="21600,21600" o:gfxdata="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OuTE19YAAAAHAQAADwAAAAAAAAAB&#10;ACAAAAAiAAAAZHJzL2Rvd25yZXYueG1sUEsBAhQAFAAAAAgAh07iQIs8yVuEAgAAPwQAAA4AAAAA&#10;AAAAAQAgAAAAJQEAAGRycy9lMm9Eb2MueG1sUEsFBgAAAAAGAAYAWQEAABsGAAAAAA==&#10;">
                <v:fill on="f" focussize="0,0"/>
                <v:stroke weight="0.608346456692913pt" color="#000000" joinstyle="round"/>
                <v:imagedata o:title=""/>
                <o:lock v:ext="edit" aspectratio="f"/>
              </v:line>
            </w:pict>
          </mc:Fallback>
        </mc:AlternateContent>
      </w:r>
      <w:r>
        <w:t>=16</w:t>
      </w:r>
    </w:p>
    <w:p>
      <w:pPr>
        <w:pStyle w:val="4"/>
      </w:pPr>
      <w:r>
        <w:rPr>
          <w:w w:val="99"/>
        </w:rPr>
        <w:t>3</w:t>
      </w:r>
    </w:p>
    <w:p>
      <w:pPr>
        <w:pStyle w:val="5"/>
        <w:spacing w:before="5"/>
        <w:rPr>
          <w:rFonts w:ascii="Times New Roman"/>
          <w:sz w:val="16"/>
        </w:rPr>
      </w:pPr>
      <w:r>
        <w:br w:type="column"/>
      </w:r>
    </w:p>
    <w:p>
      <w:pPr>
        <w:pStyle w:val="5"/>
        <w:ind w:left="31"/>
      </w:pPr>
      <w:r>
        <w:t>秒后甲第一次看见乙.</w:t>
      </w:r>
    </w:p>
    <w:p>
      <w:pPr>
        <w:sectPr>
          <w:type w:val="continuous"/>
          <w:pgSz w:w="11910" w:h="16840"/>
          <w:pgMar w:top="1360" w:right="1480" w:bottom="1540" w:left="1580" w:header="720" w:footer="720" w:gutter="0"/>
          <w:cols w:equalWidth="0" w:num="4">
            <w:col w:w="2438" w:space="40"/>
            <w:col w:w="1831" w:space="39"/>
            <w:col w:w="514" w:space="39"/>
            <w:col w:w="3949"/>
          </w:cols>
        </w:sectPr>
      </w:pPr>
    </w:p>
    <w:p>
      <w:pPr>
        <w:pStyle w:val="5"/>
      </w:pPr>
    </w:p>
    <w:p>
      <w:pPr>
        <w:pStyle w:val="5"/>
        <w:spacing w:before="72"/>
        <w:ind w:left="220"/>
      </w:pPr>
      <w:r>
        <w:t>1</w:t>
      </w:r>
      <w:r>
        <w:rPr>
          <w:spacing w:val="-1"/>
        </w:rPr>
        <w:t>3</w:t>
      </w:r>
      <w:r>
        <w:t>. 30</w:t>
      </w:r>
      <w:r>
        <w:rPr>
          <w:spacing w:val="-53"/>
        </w:rPr>
        <w:t xml:space="preserve"> </w:t>
      </w:r>
      <w:r>
        <w:rPr>
          <w:spacing w:val="-3"/>
        </w:rPr>
        <w:t>分钟乙落后甲</w:t>
      </w:r>
      <w:r>
        <w:t>（5</w:t>
      </w:r>
      <w:r>
        <w:rPr>
          <w:spacing w:val="-3"/>
        </w:rPr>
        <w:t>.</w:t>
      </w:r>
      <w:r>
        <w:rPr>
          <w:spacing w:val="-1"/>
        </w:rPr>
        <w:t>4</w:t>
      </w:r>
      <w:r>
        <w:t>－4.</w:t>
      </w:r>
      <w:r>
        <w:rPr>
          <w:spacing w:val="-3"/>
        </w:rPr>
        <w:t>2</w:t>
      </w:r>
      <w:r>
        <w:t>）</w:t>
      </w:r>
      <w:r>
        <w:rPr>
          <w:spacing w:val="-3"/>
        </w:rPr>
        <w:t>÷</w:t>
      </w:r>
      <w:r>
        <w:t>2＝</w:t>
      </w:r>
      <w:r>
        <w:rPr>
          <w:spacing w:val="-3"/>
        </w:rPr>
        <w:t>0</w:t>
      </w:r>
      <w:r>
        <w:t>.</w:t>
      </w:r>
      <w:r>
        <w:rPr>
          <w:spacing w:val="-1"/>
        </w:rPr>
        <w:t>6</w:t>
      </w:r>
      <w:r>
        <w:rPr>
          <w:spacing w:val="-3"/>
        </w:rPr>
        <w:t>（</w:t>
      </w:r>
      <w:r>
        <w:rPr>
          <w:spacing w:val="-2"/>
        </w:rPr>
        <w:t>千米</w:t>
      </w:r>
      <w:r>
        <w:rPr>
          <w:spacing w:val="-108"/>
        </w:rPr>
        <w:t>）</w:t>
      </w:r>
      <w:r>
        <w:rPr>
          <w:spacing w:val="-3"/>
        </w:rPr>
        <w:t>，有题意之乙和丙走这</w:t>
      </w:r>
      <w:r>
        <w:rPr>
          <w:spacing w:val="-50"/>
        </w:rPr>
        <w:t xml:space="preserve"> </w:t>
      </w:r>
      <w:r>
        <w:t>0</w:t>
      </w:r>
      <w:r>
        <w:rPr>
          <w:spacing w:val="-3"/>
        </w:rPr>
        <w:t>.</w:t>
      </w:r>
      <w:r>
        <w:t>6</w:t>
      </w:r>
      <w:r>
        <w:rPr>
          <w:spacing w:val="-50"/>
        </w:rPr>
        <w:t xml:space="preserve"> </w:t>
      </w:r>
      <w:r>
        <w:rPr>
          <w:spacing w:val="-2"/>
        </w:rPr>
        <w:t>千米用了</w:t>
      </w:r>
      <w:r>
        <w:rPr>
          <w:spacing w:val="-50"/>
        </w:rPr>
        <w:t xml:space="preserve"> </w:t>
      </w:r>
      <w:r>
        <w:t>5</w:t>
      </w:r>
    </w:p>
    <w:p>
      <w:pPr>
        <w:pStyle w:val="5"/>
        <w:spacing w:before="43"/>
        <w:ind w:left="640"/>
      </w:pPr>
      <w:r>
        <w:rPr>
          <w:spacing w:val="-5"/>
        </w:rPr>
        <w:t xml:space="preserve">分钟，因为乙和丙从出发到相遇共用 </w:t>
      </w:r>
      <w:r>
        <w:t>35</w:t>
      </w:r>
      <w:r>
        <w:rPr>
          <w:spacing w:val="-7"/>
        </w:rPr>
        <w:t xml:space="preserve"> 分钟，所以绕湖一周的行程为：</w:t>
      </w:r>
      <w:r>
        <w:t>35÷5×0.6＝</w:t>
      </w:r>
    </w:p>
    <w:p>
      <w:pPr>
        <w:pStyle w:val="5"/>
        <w:spacing w:before="43"/>
        <w:ind w:left="640"/>
      </w:pPr>
      <w:r>
        <w:t>4.2（千米</w:t>
      </w:r>
      <w:r>
        <w:rPr>
          <w:spacing w:val="-108"/>
        </w:rPr>
        <w:t>）</w:t>
      </w:r>
      <w:r>
        <w:t>。</w:t>
      </w:r>
    </w:p>
    <w:p>
      <w:pPr>
        <w:sectPr>
          <w:type w:val="continuous"/>
          <w:pgSz w:w="11910" w:h="16840"/>
          <w:pgMar w:top="1360" w:right="1480" w:bottom="1540" w:left="1580" w:header="720" w:footer="720" w:gutter="0"/>
          <w:cols w:space="720" w:num="1"/>
        </w:sectPr>
      </w:pPr>
    </w:p>
    <w:p>
      <w:pPr>
        <w:pStyle w:val="4"/>
        <w:spacing w:before="37" w:line="208" w:lineRule="exact"/>
        <w:ind w:right="1"/>
      </w:pPr>
      <w:r>
        <w:rPr>
          <w:w w:val="99"/>
        </w:rPr>
        <w:t>1</w:t>
      </w:r>
    </w:p>
    <w:p>
      <w:pPr>
        <w:pStyle w:val="11"/>
        <w:numPr>
          <w:ilvl w:val="0"/>
          <w:numId w:val="5"/>
        </w:numPr>
        <w:tabs>
          <w:tab w:val="left" w:pos="643"/>
        </w:tabs>
        <w:spacing w:line="170" w:lineRule="exact"/>
        <w:ind w:right="0" w:hanging="422"/>
        <w:rPr>
          <w:sz w:val="21"/>
        </w:rPr>
      </w:pPr>
      <w:r>
        <mc:AlternateContent>
          <mc:Choice Requires="wps">
            <w:drawing>
              <wp:anchor distT="0" distB="0" distL="114300" distR="114300" simplePos="0" relativeHeight="251655168" behindDoc="0" locked="0" layoutInCell="1" allowOverlap="1">
                <wp:simplePos x="0" y="0"/>
                <wp:positionH relativeFrom="page">
                  <wp:posOffset>4537075</wp:posOffset>
                </wp:positionH>
                <wp:positionV relativeFrom="paragraph">
                  <wp:posOffset>61595</wp:posOffset>
                </wp:positionV>
                <wp:extent cx="90170" cy="0"/>
                <wp:effectExtent l="0" t="0" r="0" b="0"/>
                <wp:wrapNone/>
                <wp:docPr id="34" name="直线 54"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90170" cy="0"/>
                        </a:xfrm>
                        <a:prstGeom prst="line">
                          <a:avLst/>
                        </a:prstGeom>
                        <a:ln w="7726" cap="flat" cmpd="sng">
                          <a:solidFill>
                            <a:srgbClr val="000000"/>
                          </a:solidFill>
                          <a:prstDash val="solid"/>
                          <a:headEnd type="none" w="med" len="med"/>
                          <a:tailEnd type="none" w="med" len="med"/>
                        </a:ln>
                      </wps:spPr>
                      <wps:bodyPr upright="1"/>
                    </wps:wsp>
                  </a:graphicData>
                </a:graphic>
              </wp:anchor>
            </w:drawing>
          </mc:Choice>
          <mc:Fallback>
            <w:pict>
              <v:line id="直线 54" o:spid="_x0000_s1026" o:spt="20" alt="学科网(www.zxxk.com)--教育资源门户，提供试卷、教案、课件、论文、素材及各类教学资源下载，还有大量而丰富的教学相关资讯！" style="position:absolute;left:0pt;margin-left:357.25pt;margin-top:4.85pt;height:0pt;width:7.1pt;mso-position-horizontal-relative:page;z-index:251655168;mso-width-relative:page;mso-height-relative:page;" filled="f" stroked="t" coordsize="21600,21600" o:gfxdata="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8JnCKNYAAAAHAQAADwAAAAAAAAAB&#10;ACAAAAAiAAAAZHJzL2Rvd25yZXYueG1sUEsBAhQAFAAAAAgAh07iQEOAJWeEAgAAPwQAAA4AAAAA&#10;AAAAAQAgAAAAJQEAAGRycy9lMm9Eb2MueG1sUEsFBgAAAAAGAAYAWQEAABsGAAAAAA==&#10;">
                <v:fill on="f" focussize="0,0"/>
                <v:stroke weight="0.608346456692913pt" color="#000000" joinstyle="round"/>
                <v:imagedata o:title=""/>
                <o:lock v:ext="edit" aspectratio="f"/>
              </v:line>
            </w:pict>
          </mc:Fallback>
        </mc:AlternateContent>
      </w:r>
      <w:r>
        <w:rPr>
          <w:sz w:val="21"/>
        </w:rPr>
        <w:t>注意观察图形，当甲、乙第一次相遇时，甲乙共走完</w:t>
      </w:r>
    </w:p>
    <w:p>
      <w:pPr>
        <w:pStyle w:val="4"/>
      </w:pPr>
      <w:r>
        <w:rPr>
          <w:w w:val="99"/>
        </w:rPr>
        <w:t>2</w:t>
      </w:r>
    </w:p>
    <w:p>
      <w:pPr>
        <w:pStyle w:val="5"/>
        <w:spacing w:before="5"/>
        <w:rPr>
          <w:rFonts w:ascii="Times New Roman"/>
          <w:sz w:val="16"/>
        </w:rPr>
      </w:pPr>
      <w:r>
        <w:br w:type="column"/>
      </w:r>
    </w:p>
    <w:p>
      <w:pPr>
        <w:pStyle w:val="5"/>
        <w:ind w:left="33"/>
      </w:pPr>
      <w:r>
        <w:t>圈的路程，当甲、乙第二次相</w:t>
      </w:r>
    </w:p>
    <w:p>
      <w:pPr>
        <w:sectPr>
          <w:type w:val="continuous"/>
          <w:pgSz w:w="11910" w:h="16840"/>
          <w:pgMar w:top="1360" w:right="1480" w:bottom="1540" w:left="1580" w:header="720" w:footer="720" w:gutter="0"/>
          <w:cols w:equalWidth="0" w:num="2">
            <w:col w:w="5695" w:space="40"/>
            <w:col w:w="3115"/>
          </w:cols>
        </w:sectPr>
      </w:pPr>
    </w:p>
    <w:p>
      <w:pPr>
        <w:pStyle w:val="4"/>
        <w:spacing w:before="23" w:line="208" w:lineRule="exact"/>
        <w:ind w:right="1"/>
      </w:pPr>
      <w:r>
        <w:rPr>
          <w:w w:val="99"/>
        </w:rPr>
        <w:t>1</w:t>
      </w:r>
    </w:p>
    <w:p>
      <w:pPr>
        <w:pStyle w:val="5"/>
        <w:spacing w:line="170" w:lineRule="exact"/>
        <w:ind w:left="640"/>
      </w:pPr>
      <w:r>
        <mc:AlternateContent>
          <mc:Choice Requires="wps">
            <w:drawing>
              <wp:anchor distT="0" distB="0" distL="114300" distR="114300" simplePos="0" relativeHeight="251656192" behindDoc="0" locked="0" layoutInCell="1" allowOverlap="1">
                <wp:simplePos x="0" y="0"/>
                <wp:positionH relativeFrom="page">
                  <wp:posOffset>2671445</wp:posOffset>
                </wp:positionH>
                <wp:positionV relativeFrom="paragraph">
                  <wp:posOffset>61595</wp:posOffset>
                </wp:positionV>
                <wp:extent cx="90170" cy="0"/>
                <wp:effectExtent l="0" t="0" r="0" b="0"/>
                <wp:wrapNone/>
                <wp:docPr id="35" name="直线 55"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90170" cy="0"/>
                        </a:xfrm>
                        <a:prstGeom prst="line">
                          <a:avLst/>
                        </a:prstGeom>
                        <a:ln w="7726" cap="flat" cmpd="sng">
                          <a:solidFill>
                            <a:srgbClr val="000000"/>
                          </a:solidFill>
                          <a:prstDash val="solid"/>
                          <a:headEnd type="none" w="med" len="med"/>
                          <a:tailEnd type="none" w="med" len="med"/>
                        </a:ln>
                      </wps:spPr>
                      <wps:bodyPr upright="1"/>
                    </wps:wsp>
                  </a:graphicData>
                </a:graphic>
              </wp:anchor>
            </w:drawing>
          </mc:Choice>
          <mc:Fallback>
            <w:pict>
              <v:line id="直线 55" o:spid="_x0000_s1026" o:spt="20" alt="学科网(www.zxxk.com)--教育资源门户，提供试卷、教案、课件、论文、素材及各类教学资源下载，还有大量而丰富的教学相关资讯！" style="position:absolute;left:0pt;margin-left:210.35pt;margin-top:4.85pt;height:0pt;width:7.1pt;mso-position-horizontal-relative:page;z-index:251656192;mso-width-relative:page;mso-height-relative:page;" filled="f" stroked="t" coordsize="21600,21600" o:gfxdata="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QKbEWtYAAAAHAQAADwAAAAAAAAAB&#10;ACAAAAAiAAAAZHJzL2Rvd25yZXYueG1sUEsBAhQAFAAAAAgAh07iQMDToSuEAgAAPwQAAA4AAAAA&#10;AAAAAQAgAAAAJQEAAGRycy9lMm9Eb2MueG1sUEsFBgAAAAAGAAYAWQEAABsGAAAAAA==&#10;">
                <v:fill on="f" focussize="0,0"/>
                <v:stroke weight="0.608346456692913pt" color="#000000" joinstyle="round"/>
                <v:imagedata o:title=""/>
                <o:lock v:ext="edit" aspectratio="f"/>
              </v:line>
            </w:pict>
          </mc:Fallback>
        </mc:AlternateContent>
      </w:r>
      <w:r>
        <w:t>遇时，甲乙共走完 1+</w:t>
      </w:r>
    </w:p>
    <w:p>
      <w:pPr>
        <w:pStyle w:val="4"/>
      </w:pPr>
      <w:r>
        <w:rPr>
          <w:w w:val="99"/>
        </w:rPr>
        <w:t>2</w:t>
      </w:r>
    </w:p>
    <w:p>
      <w:pPr>
        <w:spacing w:before="23" w:line="208" w:lineRule="exact"/>
        <w:ind w:left="294"/>
        <w:rPr>
          <w:rFonts w:ascii="Times New Roman"/>
          <w:sz w:val="23"/>
        </w:rPr>
      </w:pPr>
      <w:r>
        <w:br w:type="column"/>
      </w:r>
      <w:r>
        <w:rPr>
          <w:rFonts w:ascii="Times New Roman"/>
          <w:sz w:val="23"/>
        </w:rPr>
        <w:t>3</w:t>
      </w:r>
    </w:p>
    <w:p>
      <w:pPr>
        <w:pStyle w:val="5"/>
        <w:tabs>
          <w:tab w:val="left" w:pos="479"/>
        </w:tabs>
        <w:spacing w:line="170" w:lineRule="exact"/>
        <w:ind w:left="30"/>
      </w:pPr>
      <w:r>
        <mc:AlternateContent>
          <mc:Choice Requires="wps">
            <w:drawing>
              <wp:anchor distT="0" distB="0" distL="114300" distR="114300" simplePos="0" relativeHeight="251664384" behindDoc="1" locked="0" layoutInCell="1" allowOverlap="1">
                <wp:simplePos x="0" y="0"/>
                <wp:positionH relativeFrom="page">
                  <wp:posOffset>2956560</wp:posOffset>
                </wp:positionH>
                <wp:positionV relativeFrom="paragraph">
                  <wp:posOffset>61595</wp:posOffset>
                </wp:positionV>
                <wp:extent cx="90170" cy="0"/>
                <wp:effectExtent l="0" t="0" r="0" b="0"/>
                <wp:wrapNone/>
                <wp:docPr id="67" name="直线 56"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90170" cy="0"/>
                        </a:xfrm>
                        <a:prstGeom prst="line">
                          <a:avLst/>
                        </a:prstGeom>
                        <a:ln w="7726" cap="flat" cmpd="sng">
                          <a:solidFill>
                            <a:srgbClr val="000000"/>
                          </a:solidFill>
                          <a:prstDash val="solid"/>
                          <a:headEnd type="none" w="med" len="med"/>
                          <a:tailEnd type="none" w="med" len="med"/>
                        </a:ln>
                      </wps:spPr>
                      <wps:bodyPr upright="1"/>
                    </wps:wsp>
                  </a:graphicData>
                </a:graphic>
              </wp:anchor>
            </w:drawing>
          </mc:Choice>
          <mc:Fallback>
            <w:pict>
              <v:line id="直线 56" o:spid="_x0000_s1026" o:spt="20" alt="学科网(www.zxxk.com)--教育资源门户，提供试卷、教案、课件、论文、素材及各类教学资源下载，还有大量而丰富的教学相关资讯！" style="position:absolute;left:0pt;margin-left:232.8pt;margin-top:4.85pt;height:0pt;width:7.1pt;mso-position-horizontal-relative:page;z-index:-251652096;mso-width-relative:page;mso-height-relative:page;" filled="f" stroked="t" coordsize="21600,21600" o:gfxdata="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dHPX/1wAAAAcBAAAPAAAA&#10;AAAAAAEAIAAAACIAAABkcnMvZG93bnJldi54bWxQSwECFAAUAAAACACHTuJAe9w65YgCAAA/BAAA&#10;DgAAAAAAAAABACAAAAAmAQAAZHJzL2Uyb0RvYy54bWxQSwUGAAAAAAYABgBZAQAAIAYAAAAA&#10;">
                <v:fill on="f" focussize="0,0"/>
                <v:stroke weight="0.608346456692913pt" color="#000000" joinstyle="round"/>
                <v:imagedata o:title=""/>
                <o:lock v:ext="edit" aspectratio="f"/>
              </v:line>
            </w:pict>
          </mc:Fallback>
        </mc:AlternateContent>
      </w:r>
      <w:r>
        <w:t>＝</w:t>
      </w:r>
      <w:r>
        <w:tab/>
      </w:r>
      <w:r>
        <w:rPr>
          <w:spacing w:val="-3"/>
        </w:rPr>
        <w:t>圈的路程．所以从开始到第一、二次相遇所需的时间比为</w:t>
      </w:r>
    </w:p>
    <w:p>
      <w:pPr>
        <w:pStyle w:val="4"/>
        <w:ind w:left="294"/>
        <w:jc w:val="left"/>
      </w:pPr>
      <w:r>
        <w:rPr>
          <w:w w:val="99"/>
        </w:rPr>
        <w:t>2</w:t>
      </w:r>
    </w:p>
    <w:p>
      <w:pPr>
        <w:sectPr>
          <w:type w:val="continuous"/>
          <w:pgSz w:w="11910" w:h="16840"/>
          <w:pgMar w:top="1360" w:right="1480" w:bottom="1540" w:left="1580" w:header="720" w:footer="720" w:gutter="0"/>
          <w:cols w:equalWidth="0" w:num="2">
            <w:col w:w="2757" w:space="40"/>
            <w:col w:w="6053"/>
          </w:cols>
        </w:sectPr>
      </w:pPr>
    </w:p>
    <w:p>
      <w:pPr>
        <w:pStyle w:val="5"/>
        <w:spacing w:before="30"/>
        <w:ind w:left="640"/>
      </w:pPr>
      <w:r>
        <w:t>1：3，因而第二次相遇时乙行走的总路程为第一次相遇时行走的总路程的 3 倍，即</w:t>
      </w:r>
    </w:p>
    <w:p>
      <w:pPr>
        <w:pStyle w:val="4"/>
        <w:spacing w:before="37" w:line="181" w:lineRule="exact"/>
        <w:ind w:right="1649"/>
      </w:pPr>
      <w:r>
        <w:rPr>
          <w:w w:val="99"/>
        </w:rPr>
        <w:t>3</w:t>
      </w:r>
    </w:p>
    <w:p>
      <w:pPr>
        <w:spacing w:line="181" w:lineRule="exact"/>
        <w:sectPr>
          <w:type w:val="continuous"/>
          <w:pgSz w:w="11910" w:h="16840"/>
          <w:pgMar w:top="1360" w:right="1480" w:bottom="1540" w:left="1580" w:header="720" w:footer="720" w:gutter="0"/>
          <w:cols w:space="720" w:num="1"/>
        </w:sectPr>
      </w:pPr>
    </w:p>
    <w:p>
      <w:pPr>
        <w:pStyle w:val="5"/>
        <w:spacing w:line="198" w:lineRule="exact"/>
        <w:ind w:left="640"/>
      </w:pPr>
      <w:r>
        <mc:AlternateContent>
          <mc:Choice Requires="wps">
            <w:drawing>
              <wp:anchor distT="0" distB="0" distL="114300" distR="114300" simplePos="0" relativeHeight="251657216" behindDoc="0" locked="0" layoutInCell="1" allowOverlap="1">
                <wp:simplePos x="0" y="0"/>
                <wp:positionH relativeFrom="page">
                  <wp:posOffset>5489575</wp:posOffset>
                </wp:positionH>
                <wp:positionV relativeFrom="paragraph">
                  <wp:posOffset>78740</wp:posOffset>
                </wp:positionV>
                <wp:extent cx="90170" cy="0"/>
                <wp:effectExtent l="0" t="0" r="0" b="0"/>
                <wp:wrapNone/>
                <wp:docPr id="36" name="直线 57"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wps:spPr>
                        <a:xfrm>
                          <a:off x="0" y="0"/>
                          <a:ext cx="90170" cy="0"/>
                        </a:xfrm>
                        <a:prstGeom prst="line">
                          <a:avLst/>
                        </a:prstGeom>
                        <a:ln w="7726" cap="flat" cmpd="sng">
                          <a:solidFill>
                            <a:srgbClr val="000000"/>
                          </a:solidFill>
                          <a:prstDash val="solid"/>
                          <a:headEnd type="none" w="med" len="med"/>
                          <a:tailEnd type="none" w="med" len="med"/>
                        </a:ln>
                      </wps:spPr>
                      <wps:bodyPr upright="1"/>
                    </wps:wsp>
                  </a:graphicData>
                </a:graphic>
              </wp:anchor>
            </w:drawing>
          </mc:Choice>
          <mc:Fallback>
            <w:pict>
              <v:line id="直线 57" o:spid="_x0000_s1026" o:spt="20" alt="学科网(www.zxxk.com)--教育资源门户，提供试卷、教案、课件、论文、素材及各类教学资源下载，还有大量而丰富的教学相关资讯！" style="position:absolute;left:0pt;margin-left:432.25pt;margin-top:6.2pt;height:0pt;width:7.1pt;mso-position-horizontal-relative:page;z-index:251657216;mso-width-relative:page;mso-height-relative:page;" filled="f" stroked="t" coordsize="21600,21600" o:gfxdata="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rY38+2AAAAAkBAAAPAAAA&#10;AAAAAAEAIAAAACIAAABkcnMvZG93bnJldi54bWxQSwECFAAUAAAACACHTuJAHUnJ/YcCAAA/BAAA&#10;DgAAAAAAAAABACAAAAAnAQAAZHJzL2Uyb0RvYy54bWxQSwUGAAAAAAYABgBZAQAAIAYAAAAA&#10;">
                <v:fill on="f" focussize="0,0"/>
                <v:stroke weight="0.608346456692913pt" color="#000000" joinstyle="round"/>
                <v:imagedata o:title=""/>
                <o:lock v:ext="edit" aspectratio="f"/>
              </v:line>
            </w:pict>
          </mc:Fallback>
        </mc:AlternateContent>
      </w:r>
      <w:r>
        <w:t>100×3=300 米．有甲、乙第二次相遇时，共行走(1 圈－60)+300，为</w:t>
      </w:r>
    </w:p>
    <w:p>
      <w:pPr>
        <w:pStyle w:val="4"/>
      </w:pPr>
      <w:r>
        <w:rPr>
          <w:w w:val="99"/>
        </w:rPr>
        <w:t>2</w:t>
      </w:r>
    </w:p>
    <w:p>
      <w:pPr>
        <w:pStyle w:val="5"/>
        <w:spacing w:before="29"/>
        <w:ind w:left="640"/>
      </w:pPr>
      <w:r>
        <w:t>形场地的周长为 480 米．</w:t>
      </w:r>
    </w:p>
    <w:p>
      <w:pPr>
        <w:pStyle w:val="5"/>
        <w:spacing w:line="241" w:lineRule="exact"/>
        <w:ind w:left="31"/>
      </w:pPr>
      <w:r>
        <w:br w:type="column"/>
      </w:r>
      <w:r>
        <w:t>圈，所以此圆</w:t>
      </w:r>
    </w:p>
    <w:p>
      <w:pPr>
        <w:spacing w:line="241" w:lineRule="exact"/>
        <w:sectPr>
          <w:type w:val="continuous"/>
          <w:pgSz w:w="11910" w:h="16840"/>
          <w:pgMar w:top="1360" w:right="1480" w:bottom="1540" w:left="1580" w:header="720" w:footer="720" w:gutter="0"/>
          <w:cols w:equalWidth="0" w:num="2">
            <w:col w:w="7195" w:space="40"/>
            <w:col w:w="1615"/>
          </w:cols>
        </w:sectPr>
      </w:pPr>
    </w:p>
    <w:p>
      <w:pPr>
        <w:pStyle w:val="5"/>
        <w:spacing w:before="2"/>
        <w:rPr>
          <w:sz w:val="22"/>
        </w:rPr>
      </w:pPr>
    </w:p>
    <w:p>
      <w:pPr>
        <w:pStyle w:val="11"/>
        <w:numPr>
          <w:ilvl w:val="0"/>
          <w:numId w:val="5"/>
        </w:numPr>
        <w:tabs>
          <w:tab w:val="left" w:pos="644"/>
        </w:tabs>
        <w:spacing w:before="71" w:line="271" w:lineRule="auto"/>
        <w:ind w:left="640" w:hanging="420"/>
        <w:rPr>
          <w:sz w:val="21"/>
        </w:rPr>
      </w:pPr>
      <w:r>
        <w:rPr>
          <w:spacing w:val="-10"/>
          <w:sz w:val="21"/>
        </w:rPr>
        <w:t>因为甲、乙沿不同的路线，所以并不是谁多跑一圈，就一定有一次超过．超过只可能 发生在他们共同经过的路</w:t>
      </w:r>
      <w:r>
        <w:rPr>
          <w:spacing w:val="-10"/>
          <w:sz w:val="21"/>
        </w:rPr>
        <w:drawing>
          <wp:inline distT="0" distB="0" distL="0" distR="0">
            <wp:extent cx="17780" cy="19050"/>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0" cy="19050"/>
                    </a:xfrm>
                    <a:prstGeom prst="rect">
                      <a:avLst/>
                    </a:prstGeom>
                  </pic:spPr>
                </pic:pic>
              </a:graphicData>
            </a:graphic>
          </wp:inline>
        </w:drawing>
      </w:r>
      <w:r>
        <w:rPr>
          <w:spacing w:val="-10"/>
          <w:sz w:val="21"/>
        </w:rPr>
        <w:t xml:space="preserve">线上，也就是 </w:t>
      </w:r>
      <w:r>
        <w:rPr>
          <w:rFonts w:ascii="Times New Roman" w:eastAsia="Times New Roman"/>
          <w:i/>
          <w:spacing w:val="-4"/>
          <w:sz w:val="24"/>
        </w:rPr>
        <w:t>ACB</w:t>
      </w:r>
      <w:r>
        <w:rPr>
          <w:rFonts w:ascii="Times New Roman" w:eastAsia="Times New Roman"/>
          <w:i/>
          <w:spacing w:val="-15"/>
          <w:sz w:val="24"/>
        </w:rPr>
        <w:t xml:space="preserve"> </w:t>
      </w:r>
      <w:r>
        <w:rPr>
          <w:sz w:val="21"/>
        </w:rPr>
        <w:t>上．</w:t>
      </w:r>
    </w:p>
    <w:p>
      <w:pPr>
        <w:spacing w:line="264" w:lineRule="auto"/>
        <w:ind w:left="1058" w:right="267"/>
        <w:rPr>
          <w:sz w:val="21"/>
        </w:rPr>
      </w:pPr>
      <w:r>
        <w:rPr>
          <w:sz w:val="21"/>
        </w:rPr>
        <w:t xml:space="preserve">⑴甲跑半圈 </w:t>
      </w:r>
      <w:r>
        <w:rPr>
          <w:rFonts w:ascii="Times New Roman" w:hAnsi="Times New Roman" w:eastAsia="Times New Roman"/>
          <w:i/>
          <w:sz w:val="24"/>
        </w:rPr>
        <w:t xml:space="preserve">ACB </w:t>
      </w:r>
      <w:r>
        <w:rPr>
          <w:sz w:val="21"/>
        </w:rPr>
        <w:t>用时</w:t>
      </w:r>
      <w:r>
        <w:rPr>
          <w:rFonts w:ascii="Times New Roman" w:hAnsi="Times New Roman" w:eastAsia="Times New Roman"/>
          <w:sz w:val="24"/>
        </w:rPr>
        <w:t xml:space="preserve">48 </w:t>
      </w:r>
      <w:r>
        <w:rPr>
          <w:sz w:val="21"/>
        </w:rPr>
        <w:t>秒</w:t>
      </w:r>
      <w:r>
        <w:rPr>
          <w:sz w:val="21"/>
        </w:rPr>
        <w:drawing>
          <wp:inline distT="0" distB="0" distL="0" distR="0">
            <wp:extent cx="17780" cy="1270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0" cy="12700"/>
                    </a:xfrm>
                    <a:prstGeom prst="rect">
                      <a:avLst/>
                    </a:prstGeom>
                  </pic:spPr>
                </pic:pic>
              </a:graphicData>
            </a:graphic>
          </wp:inline>
        </w:drawing>
      </w:r>
      <w:r>
        <w:rPr>
          <w:sz w:val="21"/>
        </w:rPr>
        <w:t xml:space="preserve">，乙跑半圈 </w:t>
      </w:r>
      <w:r>
        <w:rPr>
          <w:rFonts w:ascii="Times New Roman" w:hAnsi="Times New Roman" w:eastAsia="Times New Roman"/>
          <w:i/>
          <w:sz w:val="24"/>
        </w:rPr>
        <w:t xml:space="preserve">ACB </w:t>
      </w:r>
      <w:r>
        <w:rPr>
          <w:sz w:val="21"/>
        </w:rPr>
        <w:t>用时</w:t>
      </w:r>
      <w:r>
        <w:rPr>
          <w:rFonts w:ascii="Times New Roman" w:hAnsi="Times New Roman" w:eastAsia="Times New Roman"/>
          <w:sz w:val="23"/>
        </w:rPr>
        <w:t xml:space="preserve">42 </w:t>
      </w:r>
      <w:r>
        <w:rPr>
          <w:sz w:val="21"/>
        </w:rPr>
        <w:t xml:space="preserve">秒．也就是说如果某次乙经过 </w:t>
      </w:r>
      <w:r>
        <w:rPr>
          <w:rFonts w:ascii="Times New Roman" w:hAnsi="Times New Roman" w:eastAsia="Times New Roman"/>
          <w:i/>
          <w:sz w:val="23"/>
        </w:rPr>
        <w:t xml:space="preserve">A </w:t>
      </w:r>
      <w:r>
        <w:rPr>
          <w:sz w:val="21"/>
        </w:rPr>
        <w:t>点的时间比甲晚不超过</w:t>
      </w:r>
      <w:r>
        <w:rPr>
          <w:rFonts w:ascii="Times New Roman" w:hAnsi="Times New Roman" w:eastAsia="Times New Roman"/>
          <w:sz w:val="24"/>
        </w:rPr>
        <w:t xml:space="preserve">6 </w:t>
      </w:r>
      <w:r>
        <w:rPr>
          <w:sz w:val="21"/>
        </w:rPr>
        <w:t>秒，他就能在这半圈上追上甲．</w:t>
      </w:r>
    </w:p>
    <w:p>
      <w:pPr>
        <w:tabs>
          <w:tab w:val="left" w:pos="4354"/>
          <w:tab w:val="left" w:pos="5101"/>
        </w:tabs>
        <w:spacing w:line="278" w:lineRule="exact"/>
        <w:ind w:left="1058"/>
        <w:rPr>
          <w:sz w:val="21"/>
        </w:rPr>
      </w:pPr>
      <w:r>
        <w:rPr>
          <w:spacing w:val="69"/>
          <w:sz w:val="21"/>
        </w:rPr>
        <w:t>甲跑一圈用的时</w:t>
      </w:r>
      <w:r>
        <w:rPr>
          <w:sz w:val="21"/>
        </w:rPr>
        <w:t>间</w:t>
      </w:r>
      <w:r>
        <w:rPr>
          <w:spacing w:val="-38"/>
          <w:sz w:val="21"/>
        </w:rPr>
        <w:t xml:space="preserve"> </w:t>
      </w:r>
      <w:r>
        <w:rPr>
          <w:sz w:val="21"/>
        </w:rPr>
        <w:t xml:space="preserve">为 </w:t>
      </w:r>
      <w:r>
        <w:rPr>
          <w:rFonts w:ascii="Times New Roman" w:hAnsi="Times New Roman" w:eastAsia="Times New Roman"/>
          <w:w w:val="105"/>
          <w:sz w:val="24"/>
        </w:rPr>
        <w:t>2</w:t>
      </w:r>
      <w:r>
        <w:rPr>
          <w:rFonts w:ascii="Times New Roman" w:hAnsi="Times New Roman" w:eastAsia="Times New Roman"/>
          <w:spacing w:val="1"/>
          <w:sz w:val="24"/>
        </w:rPr>
        <w:t xml:space="preserve"> </w:t>
      </w:r>
      <w:r>
        <w:rPr>
          <w:rFonts w:ascii="Times New Roman" w:hAnsi="Times New Roman" w:eastAsia="Times New Roman"/>
          <w:w w:val="105"/>
          <w:sz w:val="24"/>
        </w:rPr>
        <w:t>7</w:t>
      </w:r>
      <w:r>
        <w:rPr>
          <w:rFonts w:ascii="Times New Roman" w:hAnsi="Times New Roman" w:eastAsia="Times New Roman"/>
          <w:spacing w:val="1"/>
          <w:sz w:val="24"/>
        </w:rPr>
        <w:t xml:space="preserve"> </w:t>
      </w:r>
      <w:r>
        <w:rPr>
          <w:rFonts w:ascii="Times New Roman" w:hAnsi="Times New Roman" w:eastAsia="Times New Roman"/>
          <w:spacing w:val="-111"/>
          <w:w w:val="105"/>
          <w:sz w:val="24"/>
        </w:rPr>
        <w:t>5</w:t>
      </w:r>
      <w:r>
        <w:rPr>
          <w:rFonts w:ascii="Symbol" w:hAnsi="Symbol" w:eastAsia="Symbol"/>
          <w:w w:val="105"/>
          <w:sz w:val="24"/>
        </w:rPr>
        <w:t></w:t>
      </w:r>
      <w:r>
        <w:rPr>
          <w:rFonts w:ascii="Times New Roman" w:hAnsi="Times New Roman" w:eastAsia="Times New Roman"/>
          <w:sz w:val="24"/>
        </w:rPr>
        <w:tab/>
      </w:r>
      <w:r>
        <w:rPr>
          <w:rFonts w:ascii="Times New Roman" w:hAnsi="Times New Roman" w:eastAsia="Times New Roman"/>
          <w:w w:val="105"/>
          <w:sz w:val="24"/>
        </w:rPr>
        <w:t>1</w:t>
      </w:r>
      <w:r>
        <w:rPr>
          <w:rFonts w:ascii="Times New Roman" w:hAnsi="Times New Roman" w:eastAsia="Times New Roman"/>
          <w:spacing w:val="1"/>
          <w:sz w:val="24"/>
        </w:rPr>
        <w:t xml:space="preserve"> </w:t>
      </w:r>
      <w:r>
        <w:rPr>
          <w:rFonts w:ascii="Times New Roman" w:hAnsi="Times New Roman" w:eastAsia="Times New Roman"/>
          <w:spacing w:val="-71"/>
          <w:w w:val="105"/>
          <w:sz w:val="24"/>
        </w:rPr>
        <w:t>0</w:t>
      </w:r>
      <w:r>
        <w:rPr>
          <w:rFonts w:ascii="Symbol" w:hAnsi="Symbol" w:eastAsia="Symbol"/>
          <w:spacing w:val="-7"/>
          <w:w w:val="105"/>
          <w:sz w:val="24"/>
        </w:rPr>
        <w:t></w:t>
      </w:r>
      <w:r>
        <w:rPr>
          <w:rFonts w:ascii="Times New Roman" w:hAnsi="Times New Roman" w:eastAsia="Times New Roman"/>
          <w:w w:val="105"/>
          <w:sz w:val="24"/>
        </w:rPr>
        <w:t>0</w:t>
      </w:r>
      <w:r>
        <w:rPr>
          <w:rFonts w:ascii="Times New Roman" w:hAnsi="Times New Roman" w:eastAsia="Times New Roman"/>
          <w:sz w:val="24"/>
        </w:rPr>
        <w:tab/>
      </w:r>
      <w:r>
        <w:rPr>
          <w:rFonts w:ascii="Times New Roman" w:hAnsi="Times New Roman" w:eastAsia="Times New Roman"/>
          <w:spacing w:val="-110"/>
          <w:w w:val="105"/>
          <w:sz w:val="24"/>
        </w:rPr>
        <w:t>2</w:t>
      </w:r>
      <w:r>
        <w:rPr>
          <w:rFonts w:ascii="Symbol" w:hAnsi="Symbol" w:eastAsia="Symbol"/>
          <w:w w:val="105"/>
          <w:sz w:val="24"/>
        </w:rPr>
        <w:t></w:t>
      </w:r>
      <w:r>
        <w:rPr>
          <w:rFonts w:ascii="Times New Roman" w:hAnsi="Times New Roman" w:eastAsia="Times New Roman"/>
          <w:spacing w:val="-29"/>
          <w:sz w:val="24"/>
        </w:rPr>
        <w:t xml:space="preserve"> </w:t>
      </w:r>
      <w:r>
        <w:rPr>
          <w:rFonts w:ascii="Times New Roman" w:hAnsi="Times New Roman" w:eastAsia="Times New Roman"/>
          <w:w w:val="105"/>
          <w:sz w:val="24"/>
        </w:rPr>
        <w:t>4</w:t>
      </w:r>
      <w:r>
        <w:rPr>
          <w:rFonts w:ascii="Times New Roman" w:hAnsi="Times New Roman" w:eastAsia="Times New Roman"/>
          <w:sz w:val="24"/>
        </w:rPr>
        <w:t xml:space="preserve"> </w:t>
      </w:r>
      <w:r>
        <w:rPr>
          <w:rFonts w:ascii="Times New Roman" w:hAnsi="Times New Roman" w:eastAsia="Times New Roman"/>
          <w:spacing w:val="-21"/>
          <w:sz w:val="24"/>
        </w:rPr>
        <w:t xml:space="preserve"> </w:t>
      </w:r>
      <w:r>
        <w:rPr>
          <w:sz w:val="21"/>
        </w:rPr>
        <w:t>秒</w:t>
      </w:r>
      <w:r>
        <w:rPr>
          <w:spacing w:val="-36"/>
          <w:sz w:val="21"/>
        </w:rPr>
        <w:t xml:space="preserve"> </w:t>
      </w:r>
      <w:r>
        <w:rPr>
          <w:sz w:val="21"/>
        </w:rPr>
        <w:t>，</w:t>
      </w:r>
      <w:r>
        <w:rPr>
          <w:spacing w:val="-36"/>
          <w:sz w:val="21"/>
        </w:rPr>
        <w:t xml:space="preserve"> </w:t>
      </w:r>
      <w:r>
        <w:rPr>
          <w:sz w:val="21"/>
        </w:rPr>
        <w:t>乙</w:t>
      </w:r>
      <w:r>
        <w:rPr>
          <w:spacing w:val="-36"/>
          <w:sz w:val="21"/>
        </w:rPr>
        <w:t xml:space="preserve"> </w:t>
      </w:r>
      <w:r>
        <w:rPr>
          <w:sz w:val="21"/>
        </w:rPr>
        <w:t>跑</w:t>
      </w:r>
      <w:r>
        <w:rPr>
          <w:spacing w:val="-36"/>
          <w:sz w:val="21"/>
        </w:rPr>
        <w:t xml:space="preserve"> </w:t>
      </w:r>
      <w:r>
        <w:rPr>
          <w:sz w:val="21"/>
        </w:rPr>
        <w:t>一</w:t>
      </w:r>
      <w:r>
        <w:rPr>
          <w:spacing w:val="-36"/>
          <w:sz w:val="21"/>
        </w:rPr>
        <w:t xml:space="preserve"> </w:t>
      </w:r>
      <w:r>
        <w:rPr>
          <w:sz w:val="21"/>
        </w:rPr>
        <w:t>圈</w:t>
      </w:r>
      <w:r>
        <w:rPr>
          <w:spacing w:val="-36"/>
          <w:sz w:val="21"/>
        </w:rPr>
        <w:t xml:space="preserve"> </w:t>
      </w:r>
      <w:r>
        <w:rPr>
          <w:sz w:val="21"/>
        </w:rPr>
        <w:t>用</w:t>
      </w:r>
      <w:r>
        <w:rPr>
          <w:spacing w:val="-39"/>
          <w:sz w:val="21"/>
        </w:rPr>
        <w:t xml:space="preserve"> </w:t>
      </w:r>
      <w:r>
        <w:rPr>
          <w:sz w:val="21"/>
        </w:rPr>
        <w:t>的</w:t>
      </w:r>
      <w:r>
        <w:rPr>
          <w:spacing w:val="-36"/>
          <w:sz w:val="21"/>
        </w:rPr>
        <w:t xml:space="preserve"> </w:t>
      </w:r>
      <w:r>
        <w:rPr>
          <w:sz w:val="21"/>
        </w:rPr>
        <w:t>时</w:t>
      </w:r>
      <w:r>
        <w:rPr>
          <w:spacing w:val="-36"/>
          <w:sz w:val="21"/>
        </w:rPr>
        <w:t xml:space="preserve"> </w:t>
      </w:r>
      <w:r>
        <w:rPr>
          <w:sz w:val="21"/>
        </w:rPr>
        <w:t>间</w:t>
      </w:r>
      <w:r>
        <w:rPr>
          <w:spacing w:val="-36"/>
          <w:sz w:val="21"/>
        </w:rPr>
        <w:t xml:space="preserve"> </w:t>
      </w:r>
      <w:r>
        <w:rPr>
          <w:sz w:val="21"/>
        </w:rPr>
        <w:t>为</w:t>
      </w:r>
    </w:p>
    <w:p>
      <w:pPr>
        <w:spacing w:before="13" w:after="14"/>
        <w:ind w:left="1095"/>
        <w:rPr>
          <w:sz w:val="21"/>
        </w:rPr>
      </w:pPr>
      <w:r>
        <w:rPr>
          <w:rFonts w:ascii="Times New Roman" w:hAnsi="Times New Roman" w:eastAsia="Times New Roman"/>
          <w:w w:val="105"/>
          <w:sz w:val="24"/>
        </w:rPr>
        <w:t xml:space="preserve">400 </w:t>
      </w:r>
      <w:r>
        <w:rPr>
          <w:rFonts w:ascii="Symbol" w:hAnsi="Symbol" w:eastAsia="Symbol"/>
          <w:w w:val="105"/>
          <w:sz w:val="24"/>
        </w:rPr>
        <w:t></w:t>
      </w:r>
      <w:r>
        <w:rPr>
          <w:rFonts w:ascii="Times New Roman" w:hAnsi="Times New Roman" w:eastAsia="Times New Roman"/>
          <w:w w:val="105"/>
          <w:sz w:val="24"/>
        </w:rPr>
        <w:t>100</w:t>
      </w:r>
      <w:r>
        <w:rPr>
          <w:rFonts w:ascii="Symbol" w:hAnsi="Symbol" w:eastAsia="Symbol"/>
          <w:w w:val="105"/>
          <w:sz w:val="24"/>
        </w:rPr>
        <w:t></w:t>
      </w:r>
      <w:r>
        <w:rPr>
          <w:rFonts w:ascii="Times New Roman" w:hAnsi="Times New Roman" w:eastAsia="Times New Roman"/>
          <w:w w:val="105"/>
          <w:sz w:val="24"/>
        </w:rPr>
        <w:t xml:space="preserve"> 21 </w:t>
      </w:r>
      <w:r>
        <w:rPr>
          <w:rFonts w:ascii="Symbol" w:hAnsi="Symbol" w:eastAsia="Symbol"/>
          <w:w w:val="105"/>
          <w:sz w:val="24"/>
        </w:rPr>
        <w:t></w:t>
      </w:r>
      <w:r>
        <w:rPr>
          <w:rFonts w:ascii="Times New Roman" w:hAnsi="Times New Roman" w:eastAsia="Times New Roman"/>
          <w:w w:val="105"/>
          <w:sz w:val="24"/>
        </w:rPr>
        <w:t xml:space="preserve"> 84 </w:t>
      </w:r>
      <w:r>
        <w:rPr>
          <w:w w:val="105"/>
          <w:sz w:val="21"/>
        </w:rPr>
        <w:t xml:space="preserve">秒，下面看甲、乙经过 </w:t>
      </w:r>
      <w:r>
        <w:rPr>
          <w:rFonts w:ascii="Times New Roman" w:hAnsi="Times New Roman" w:eastAsia="Times New Roman"/>
          <w:i/>
          <w:w w:val="105"/>
          <w:sz w:val="23"/>
        </w:rPr>
        <w:t xml:space="preserve">A </w:t>
      </w:r>
      <w:r>
        <w:rPr>
          <w:w w:val="105"/>
          <w:sz w:val="21"/>
        </w:rPr>
        <w:t>点的时间序列表（单位：秒）</w:t>
      </w:r>
    </w:p>
    <w:tbl>
      <w:tblPr>
        <w:tblStyle w:val="8"/>
        <w:tblW w:w="6348" w:type="dxa"/>
        <w:tblInd w:w="12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5"/>
        <w:gridCol w:w="907"/>
        <w:gridCol w:w="907"/>
        <w:gridCol w:w="907"/>
        <w:gridCol w:w="907"/>
        <w:gridCol w:w="907"/>
        <w:gridCol w:w="9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rPr>
        <w:tc>
          <w:tcPr>
            <w:tcW w:w="905" w:type="dxa"/>
          </w:tcPr>
          <w:p>
            <w:pPr>
              <w:pStyle w:val="12"/>
              <w:ind w:right="156"/>
              <w:jc w:val="right"/>
              <w:rPr>
                <w:sz w:val="21"/>
              </w:rPr>
            </w:pPr>
            <w:r>
              <w:rPr>
                <w:sz w:val="21"/>
              </w:rPr>
              <w:t>甲</w:t>
            </w:r>
          </w:p>
        </w:tc>
        <w:tc>
          <w:tcPr>
            <w:tcW w:w="907" w:type="dxa"/>
          </w:tcPr>
          <w:p>
            <w:pPr>
              <w:pStyle w:val="12"/>
              <w:ind w:right="261"/>
              <w:jc w:val="right"/>
              <w:rPr>
                <w:sz w:val="21"/>
              </w:rPr>
            </w:pPr>
            <w:r>
              <w:rPr>
                <w:sz w:val="21"/>
              </w:rPr>
              <w:t>0</w:t>
            </w:r>
          </w:p>
        </w:tc>
        <w:tc>
          <w:tcPr>
            <w:tcW w:w="907" w:type="dxa"/>
          </w:tcPr>
          <w:p>
            <w:pPr>
              <w:pStyle w:val="12"/>
              <w:ind w:right="155"/>
              <w:jc w:val="right"/>
              <w:rPr>
                <w:sz w:val="21"/>
              </w:rPr>
            </w:pPr>
            <w:r>
              <w:rPr>
                <w:sz w:val="21"/>
              </w:rPr>
              <w:t>66</w:t>
            </w:r>
          </w:p>
        </w:tc>
        <w:tc>
          <w:tcPr>
            <w:tcW w:w="907" w:type="dxa"/>
          </w:tcPr>
          <w:p>
            <w:pPr>
              <w:pStyle w:val="12"/>
              <w:ind w:right="92"/>
              <w:jc w:val="right"/>
              <w:rPr>
                <w:sz w:val="21"/>
              </w:rPr>
            </w:pPr>
            <w:r>
              <w:rPr>
                <w:sz w:val="21"/>
              </w:rPr>
              <w:t>132</w:t>
            </w:r>
          </w:p>
        </w:tc>
        <w:tc>
          <w:tcPr>
            <w:tcW w:w="907" w:type="dxa"/>
          </w:tcPr>
          <w:p>
            <w:pPr>
              <w:pStyle w:val="12"/>
              <w:ind w:right="92"/>
              <w:jc w:val="right"/>
              <w:rPr>
                <w:sz w:val="21"/>
              </w:rPr>
            </w:pPr>
            <w:r>
              <w:rPr>
                <w:sz w:val="21"/>
              </w:rPr>
              <w:t>198</w:t>
            </w:r>
          </w:p>
        </w:tc>
        <w:tc>
          <w:tcPr>
            <w:tcW w:w="907" w:type="dxa"/>
          </w:tcPr>
          <w:p>
            <w:pPr>
              <w:pStyle w:val="12"/>
              <w:ind w:right="93"/>
              <w:jc w:val="right"/>
              <w:rPr>
                <w:sz w:val="21"/>
              </w:rPr>
            </w:pPr>
            <w:r>
              <w:rPr>
                <w:sz w:val="21"/>
              </w:rPr>
              <w:t>264</w:t>
            </w:r>
          </w:p>
        </w:tc>
        <w:tc>
          <w:tcPr>
            <w:tcW w:w="908" w:type="dxa"/>
          </w:tcPr>
          <w:p>
            <w:pPr>
              <w:pStyle w:val="12"/>
              <w:ind w:left="486"/>
              <w:rPr>
                <w:sz w:val="21"/>
              </w:rPr>
            </w:pPr>
            <w:r>
              <w:rPr>
                <w:sz w:val="21"/>
              </w:rPr>
              <w:t>330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3" w:hRule="atLeast"/>
        </w:trPr>
        <w:tc>
          <w:tcPr>
            <w:tcW w:w="905" w:type="dxa"/>
          </w:tcPr>
          <w:p>
            <w:pPr>
              <w:pStyle w:val="12"/>
              <w:ind w:right="156"/>
              <w:jc w:val="right"/>
              <w:rPr>
                <w:sz w:val="21"/>
              </w:rPr>
            </w:pPr>
            <w:r>
              <w:rPr>
                <w:sz w:val="21"/>
              </w:rPr>
              <w:t>乙</w:t>
            </w:r>
          </w:p>
        </w:tc>
        <w:tc>
          <w:tcPr>
            <w:tcW w:w="907" w:type="dxa"/>
          </w:tcPr>
          <w:p>
            <w:pPr>
              <w:pStyle w:val="12"/>
              <w:ind w:right="261"/>
              <w:jc w:val="right"/>
              <w:rPr>
                <w:sz w:val="21"/>
              </w:rPr>
            </w:pPr>
            <w:r>
              <w:rPr>
                <w:sz w:val="21"/>
              </w:rPr>
              <w:t>0</w:t>
            </w:r>
          </w:p>
        </w:tc>
        <w:tc>
          <w:tcPr>
            <w:tcW w:w="907" w:type="dxa"/>
          </w:tcPr>
          <w:p>
            <w:pPr>
              <w:pStyle w:val="12"/>
              <w:ind w:right="155"/>
              <w:jc w:val="right"/>
              <w:rPr>
                <w:sz w:val="21"/>
              </w:rPr>
            </w:pPr>
            <w:r>
              <w:rPr>
                <w:sz w:val="21"/>
              </w:rPr>
              <w:t>84</w:t>
            </w:r>
          </w:p>
        </w:tc>
        <w:tc>
          <w:tcPr>
            <w:tcW w:w="907" w:type="dxa"/>
          </w:tcPr>
          <w:p>
            <w:pPr>
              <w:pStyle w:val="12"/>
              <w:ind w:right="92"/>
              <w:jc w:val="right"/>
              <w:rPr>
                <w:sz w:val="21"/>
              </w:rPr>
            </w:pPr>
            <w:r>
              <w:rPr>
                <w:sz w:val="21"/>
              </w:rPr>
              <w:t>168</w:t>
            </w:r>
          </w:p>
        </w:tc>
        <w:tc>
          <w:tcPr>
            <w:tcW w:w="907" w:type="dxa"/>
          </w:tcPr>
          <w:p>
            <w:pPr>
              <w:pStyle w:val="12"/>
              <w:ind w:right="92"/>
              <w:jc w:val="right"/>
              <w:rPr>
                <w:sz w:val="21"/>
              </w:rPr>
            </w:pPr>
            <w:r>
              <w:rPr>
                <w:sz w:val="21"/>
              </w:rPr>
              <w:t>252</w:t>
            </w:r>
          </w:p>
        </w:tc>
        <w:tc>
          <w:tcPr>
            <w:tcW w:w="907" w:type="dxa"/>
          </w:tcPr>
          <w:p>
            <w:pPr>
              <w:pStyle w:val="12"/>
              <w:ind w:right="93"/>
              <w:jc w:val="right"/>
              <w:rPr>
                <w:sz w:val="21"/>
              </w:rPr>
            </w:pPr>
            <w:r>
              <w:rPr>
                <w:sz w:val="21"/>
              </w:rPr>
              <w:t>336</w:t>
            </w:r>
          </w:p>
        </w:tc>
        <w:tc>
          <w:tcPr>
            <w:tcW w:w="908" w:type="dxa"/>
          </w:tcPr>
          <w:p>
            <w:pPr>
              <w:pStyle w:val="12"/>
              <w:spacing w:before="0"/>
              <w:rPr>
                <w:rFonts w:ascii="Times New Roman"/>
                <w:sz w:val="20"/>
              </w:rPr>
            </w:pPr>
          </w:p>
        </w:tc>
      </w:tr>
    </w:tbl>
    <w:p>
      <w:pPr>
        <w:pStyle w:val="5"/>
        <w:spacing w:before="22" w:line="278" w:lineRule="auto"/>
        <w:ind w:left="1060" w:right="311" w:firstLine="2"/>
        <w:jc w:val="both"/>
      </w:pPr>
      <w:r>
        <w:rPr>
          <w:spacing w:val="-12"/>
        </w:rPr>
        <w:t xml:space="preserve">可以看出 </w:t>
      </w:r>
      <w:r>
        <w:t>336</w:t>
      </w:r>
      <w:r>
        <w:rPr>
          <w:spacing w:val="-25"/>
        </w:rPr>
        <w:t xml:space="preserve"> 秒与 </w:t>
      </w:r>
      <w:r>
        <w:t>330</w:t>
      </w:r>
      <w:r>
        <w:rPr>
          <w:spacing w:val="-18"/>
        </w:rPr>
        <w:t xml:space="preserve"> 秒恰好差 </w:t>
      </w:r>
      <w:r>
        <w:t>6</w:t>
      </w:r>
      <w:r>
        <w:rPr>
          <w:spacing w:val="-14"/>
        </w:rPr>
        <w:t xml:space="preserve"> 秒，由此可知乙跑完第四圈、在跑第五圈时会第</w:t>
      </w:r>
      <w:r>
        <w:rPr>
          <w:spacing w:val="-6"/>
        </w:rPr>
        <w:t>一次与甲相遇．</w:t>
      </w:r>
    </w:p>
    <w:p>
      <w:pPr>
        <w:spacing w:line="324" w:lineRule="auto"/>
        <w:ind w:left="1060" w:right="215" w:firstLine="2"/>
        <w:jc w:val="both"/>
        <w:rPr>
          <w:sz w:val="21"/>
        </w:rPr>
      </w:pPr>
      <w:r>
        <w:rPr>
          <w:spacing w:val="-12"/>
          <w:sz w:val="21"/>
        </w:rPr>
        <w:t xml:space="preserve">⑵要在 </w:t>
      </w:r>
      <w:r>
        <w:rPr>
          <w:rFonts w:ascii="Times New Roman" w:hAnsi="Times New Roman" w:eastAsia="Times New Roman"/>
          <w:i/>
          <w:sz w:val="23"/>
        </w:rPr>
        <w:t>A</w:t>
      </w:r>
      <w:r>
        <w:rPr>
          <w:rFonts w:ascii="Times New Roman" w:hAnsi="Times New Roman" w:eastAsia="Times New Roman"/>
          <w:i/>
          <w:spacing w:val="-11"/>
          <w:sz w:val="23"/>
        </w:rPr>
        <w:t xml:space="preserve"> </w:t>
      </w:r>
      <w:r>
        <w:rPr>
          <w:spacing w:val="-13"/>
          <w:sz w:val="21"/>
        </w:rPr>
        <w:t>点相遇，两人跑的必须都是整数圈，甲跑一圈用</w:t>
      </w:r>
      <w:r>
        <w:rPr>
          <w:rFonts w:ascii="Times New Roman" w:hAnsi="Times New Roman" w:eastAsia="Times New Roman"/>
          <w:sz w:val="24"/>
        </w:rPr>
        <w:t>66</w:t>
      </w:r>
      <w:r>
        <w:rPr>
          <w:rFonts w:ascii="Times New Roman" w:hAnsi="Times New Roman" w:eastAsia="Times New Roman"/>
          <w:spacing w:val="-5"/>
          <w:sz w:val="24"/>
        </w:rPr>
        <w:t xml:space="preserve"> </w:t>
      </w:r>
      <w:r>
        <w:rPr>
          <w:spacing w:val="-9"/>
          <w:sz w:val="21"/>
        </w:rPr>
        <w:t>秒，乙跑一圈用</w:t>
      </w:r>
      <w:r>
        <w:rPr>
          <w:rFonts w:ascii="Times New Roman" w:hAnsi="Times New Roman" w:eastAsia="Times New Roman"/>
          <w:sz w:val="24"/>
        </w:rPr>
        <w:t>84</w:t>
      </w:r>
      <w:r>
        <w:rPr>
          <w:rFonts w:ascii="Times New Roman" w:hAnsi="Times New Roman" w:eastAsia="Times New Roman"/>
          <w:spacing w:val="-19"/>
          <w:sz w:val="24"/>
        </w:rPr>
        <w:t xml:space="preserve"> </w:t>
      </w:r>
      <w:r>
        <w:rPr>
          <w:spacing w:val="-3"/>
          <w:sz w:val="21"/>
        </w:rPr>
        <w:t xml:space="preserve">秒， </w:t>
      </w:r>
      <w:r>
        <w:rPr>
          <w:spacing w:val="2"/>
          <w:position w:val="2"/>
          <w:sz w:val="21"/>
        </w:rPr>
        <w:t>它们的最小公倍数为</w:t>
      </w:r>
      <w:r>
        <w:rPr>
          <w:rFonts w:ascii="Symbol" w:hAnsi="Symbol" w:eastAsia="Symbol"/>
          <w:sz w:val="33"/>
        </w:rPr>
        <w:t></w:t>
      </w:r>
      <w:r>
        <w:rPr>
          <w:rFonts w:ascii="Times New Roman" w:hAnsi="Times New Roman" w:eastAsia="Times New Roman"/>
          <w:position w:val="2"/>
          <w:sz w:val="24"/>
        </w:rPr>
        <w:t>66,84</w:t>
      </w:r>
      <w:r>
        <w:rPr>
          <w:rFonts w:ascii="Symbol" w:hAnsi="Symbol" w:eastAsia="Symbol"/>
          <w:sz w:val="33"/>
        </w:rPr>
        <w:t></w:t>
      </w:r>
      <w:r>
        <w:rPr>
          <w:rFonts w:ascii="Times New Roman" w:hAnsi="Times New Roman" w:eastAsia="Times New Roman"/>
          <w:spacing w:val="-38"/>
          <w:sz w:val="33"/>
        </w:rPr>
        <w:t xml:space="preserve"> </w:t>
      </w:r>
      <w:r>
        <w:rPr>
          <w:rFonts w:ascii="Symbol" w:hAnsi="Symbol" w:eastAsia="Symbol"/>
          <w:position w:val="2"/>
          <w:sz w:val="24"/>
        </w:rPr>
        <w:t></w:t>
      </w:r>
      <w:r>
        <w:rPr>
          <w:rFonts w:ascii="Times New Roman" w:hAnsi="Times New Roman" w:eastAsia="Times New Roman"/>
          <w:spacing w:val="-13"/>
          <w:position w:val="2"/>
          <w:sz w:val="24"/>
        </w:rPr>
        <w:t xml:space="preserve"> </w:t>
      </w:r>
      <w:r>
        <w:rPr>
          <w:rFonts w:ascii="Times New Roman" w:hAnsi="Times New Roman" w:eastAsia="Times New Roman"/>
          <w:spacing w:val="-3"/>
          <w:position w:val="2"/>
          <w:sz w:val="24"/>
        </w:rPr>
        <w:t>924</w:t>
      </w:r>
      <w:r>
        <w:rPr>
          <w:rFonts w:ascii="Times New Roman" w:hAnsi="Times New Roman" w:eastAsia="Times New Roman"/>
          <w:spacing w:val="-15"/>
          <w:position w:val="2"/>
          <w:sz w:val="24"/>
        </w:rPr>
        <w:t xml:space="preserve"> </w:t>
      </w:r>
      <w:r>
        <w:rPr>
          <w:spacing w:val="9"/>
          <w:position w:val="2"/>
          <w:sz w:val="21"/>
        </w:rPr>
        <w:t>．因此</w:t>
      </w:r>
      <w:r>
        <w:rPr>
          <w:rFonts w:ascii="Times New Roman" w:hAnsi="Times New Roman" w:eastAsia="Times New Roman"/>
          <w:position w:val="2"/>
          <w:sz w:val="24"/>
        </w:rPr>
        <w:t>924</w:t>
      </w:r>
      <w:r>
        <w:rPr>
          <w:rFonts w:ascii="Times New Roman" w:hAnsi="Times New Roman" w:eastAsia="Times New Roman"/>
          <w:spacing w:val="-27"/>
          <w:position w:val="2"/>
          <w:sz w:val="24"/>
        </w:rPr>
        <w:t xml:space="preserve"> </w:t>
      </w:r>
      <w:r>
        <w:rPr>
          <w:spacing w:val="5"/>
          <w:position w:val="2"/>
          <w:sz w:val="21"/>
        </w:rPr>
        <w:t>秒即</w:t>
      </w:r>
      <w:r>
        <w:rPr>
          <w:rFonts w:ascii="Times New Roman" w:hAnsi="Times New Roman" w:eastAsia="Times New Roman"/>
          <w:position w:val="2"/>
          <w:sz w:val="24"/>
        </w:rPr>
        <w:t>15</w:t>
      </w:r>
      <w:r>
        <w:rPr>
          <w:rFonts w:ascii="Times New Roman" w:hAnsi="Times New Roman" w:eastAsia="Times New Roman"/>
          <w:spacing w:val="-28"/>
          <w:position w:val="2"/>
          <w:sz w:val="24"/>
        </w:rPr>
        <w:t xml:space="preserve"> </w:t>
      </w:r>
      <w:r>
        <w:rPr>
          <w:spacing w:val="35"/>
          <w:position w:val="2"/>
          <w:sz w:val="21"/>
        </w:rPr>
        <w:t>分</w:t>
      </w:r>
      <w:r>
        <w:rPr>
          <w:rFonts w:ascii="Times New Roman" w:hAnsi="Times New Roman" w:eastAsia="Times New Roman"/>
          <w:position w:val="2"/>
          <w:sz w:val="23"/>
        </w:rPr>
        <w:t>24</w:t>
      </w:r>
      <w:r>
        <w:rPr>
          <w:rFonts w:ascii="Times New Roman" w:hAnsi="Times New Roman" w:eastAsia="Times New Roman"/>
          <w:spacing w:val="-11"/>
          <w:position w:val="2"/>
          <w:sz w:val="23"/>
        </w:rPr>
        <w:t xml:space="preserve"> </w:t>
      </w:r>
      <w:r>
        <w:rPr>
          <w:spacing w:val="-1"/>
          <w:position w:val="2"/>
          <w:sz w:val="21"/>
        </w:rPr>
        <w:t>秒后，甲、乙第一次</w:t>
      </w:r>
      <w:r>
        <w:rPr>
          <w:spacing w:val="-12"/>
          <w:sz w:val="21"/>
        </w:rPr>
        <w:t xml:space="preserve">同时回到 </w:t>
      </w:r>
      <w:r>
        <w:rPr>
          <w:rFonts w:ascii="Times New Roman" w:hAnsi="Times New Roman" w:eastAsia="Times New Roman"/>
          <w:i/>
          <w:sz w:val="23"/>
        </w:rPr>
        <w:t>A</w:t>
      </w:r>
      <w:r>
        <w:rPr>
          <w:rFonts w:ascii="Times New Roman" w:hAnsi="Times New Roman" w:eastAsia="Times New Roman"/>
          <w:i/>
          <w:spacing w:val="-19"/>
          <w:sz w:val="23"/>
        </w:rPr>
        <w:t xml:space="preserve"> </w:t>
      </w:r>
      <w:r>
        <w:rPr>
          <w:sz w:val="21"/>
        </w:rPr>
        <w:t>点．</w:t>
      </w:r>
    </w:p>
    <w:p>
      <w:pPr>
        <w:pStyle w:val="5"/>
        <w:rPr>
          <w:sz w:val="26"/>
        </w:rPr>
      </w:pPr>
    </w:p>
    <w:p>
      <w:pPr>
        <w:pStyle w:val="5"/>
        <w:spacing w:before="183"/>
        <w:ind w:left="220"/>
        <w:rPr>
          <w:rFonts w:ascii="Times New Roman" w:hAnsi="Times New Roman"/>
          <w:sz w:val="20"/>
        </w:rPr>
      </w:pPr>
      <w:r>
        <w:t>16． 第一次追上时，小亚多跑了一圈，所以需要</w:t>
      </w:r>
      <w:r>
        <w:rPr>
          <w:rFonts w:ascii="Times New Roman" w:hAnsi="Times New Roman"/>
        </w:rPr>
        <w:t xml:space="preserve">300 </w:t>
      </w:r>
      <w:r>
        <w:rPr>
          <w:rFonts w:ascii="Symbol" w:hAnsi="Symbol"/>
        </w:rPr>
        <w:t></w:t>
      </w:r>
      <w:r>
        <w:rPr>
          <w:rFonts w:ascii="Times New Roman" w:hAnsi="Times New Roman"/>
        </w:rPr>
        <w:t xml:space="preserve"> (6 </w:t>
      </w:r>
      <w:r>
        <w:rPr>
          <w:rFonts w:ascii="Symbol" w:hAnsi="Symbol"/>
        </w:rPr>
        <w:t></w:t>
      </w:r>
      <w:r>
        <w:rPr>
          <w:rFonts w:ascii="Times New Roman" w:hAnsi="Times New Roman"/>
        </w:rPr>
        <w:t xml:space="preserve"> 4) </w:t>
      </w:r>
      <w:r>
        <w:rPr>
          <w:rFonts w:ascii="Symbol" w:hAnsi="Symbol"/>
        </w:rPr>
        <w:t></w:t>
      </w:r>
      <w:r>
        <w:rPr>
          <w:rFonts w:ascii="Times New Roman" w:hAnsi="Times New Roman"/>
        </w:rPr>
        <w:t xml:space="preserve"> 150 </w:t>
      </w:r>
      <w:r>
        <w:t>秒，小亚跑了</w:t>
      </w:r>
      <w:r>
        <w:rPr>
          <w:rFonts w:ascii="Times New Roman" w:hAnsi="Times New Roman"/>
          <w:sz w:val="20"/>
        </w:rPr>
        <w:t xml:space="preserve">6 </w:t>
      </w:r>
      <w:r>
        <w:rPr>
          <w:rFonts w:ascii="Symbol" w:hAnsi="Symbol"/>
          <w:sz w:val="20"/>
        </w:rPr>
        <w:t></w:t>
      </w:r>
      <w:r>
        <w:rPr>
          <w:rFonts w:ascii="Times New Roman" w:hAnsi="Times New Roman"/>
          <w:sz w:val="20"/>
        </w:rPr>
        <w:t xml:space="preserve">150 </w:t>
      </w:r>
      <w:r>
        <w:rPr>
          <w:rFonts w:ascii="Symbol" w:hAnsi="Symbol"/>
          <w:sz w:val="20"/>
        </w:rPr>
        <w:t></w:t>
      </w:r>
      <w:r>
        <w:rPr>
          <w:rFonts w:ascii="Times New Roman" w:hAnsi="Times New Roman"/>
          <w:sz w:val="20"/>
        </w:rPr>
        <w:t xml:space="preserve"> 900</w:t>
      </w:r>
    </w:p>
    <w:p>
      <w:pPr>
        <w:spacing w:before="65"/>
        <w:ind w:left="640"/>
        <w:rPr>
          <w:sz w:val="21"/>
        </w:rPr>
      </w:pPr>
      <w:r>
        <w:rPr>
          <w:sz w:val="21"/>
        </w:rPr>
        <w:t>（</w:t>
      </w:r>
      <w:r>
        <w:rPr>
          <w:spacing w:val="2"/>
          <w:sz w:val="21"/>
        </w:rPr>
        <w:t>米</w:t>
      </w:r>
      <w:r>
        <w:rPr>
          <w:spacing w:val="-106"/>
          <w:sz w:val="21"/>
        </w:rPr>
        <w:t>）</w:t>
      </w:r>
      <w:r>
        <w:rPr>
          <w:sz w:val="21"/>
        </w:rPr>
        <w:t>。小胖跑了</w:t>
      </w:r>
      <w:r>
        <w:rPr>
          <w:spacing w:val="-67"/>
          <w:sz w:val="21"/>
        </w:rPr>
        <w:t xml:space="preserve"> </w:t>
      </w:r>
      <w:r>
        <w:rPr>
          <w:rFonts w:ascii="Times New Roman" w:hAnsi="Times New Roman" w:eastAsia="Times New Roman"/>
          <w:w w:val="111"/>
          <w:sz w:val="20"/>
        </w:rPr>
        <w:t>4</w:t>
      </w:r>
      <w:r>
        <w:rPr>
          <w:rFonts w:ascii="Times New Roman" w:hAnsi="Times New Roman" w:eastAsia="Times New Roman"/>
          <w:spacing w:val="-30"/>
          <w:sz w:val="20"/>
        </w:rPr>
        <w:t xml:space="preserve"> </w:t>
      </w:r>
      <w:r>
        <w:rPr>
          <w:rFonts w:ascii="Symbol" w:hAnsi="Symbol" w:eastAsia="Symbol"/>
          <w:spacing w:val="5"/>
          <w:w w:val="111"/>
          <w:sz w:val="20"/>
        </w:rPr>
        <w:t></w:t>
      </w:r>
      <w:r>
        <w:rPr>
          <w:rFonts w:ascii="Times New Roman" w:hAnsi="Times New Roman" w:eastAsia="Times New Roman"/>
          <w:spacing w:val="-7"/>
          <w:w w:val="111"/>
          <w:sz w:val="20"/>
        </w:rPr>
        <w:t>15</w:t>
      </w:r>
      <w:r>
        <w:rPr>
          <w:rFonts w:ascii="Times New Roman" w:hAnsi="Times New Roman" w:eastAsia="Times New Roman"/>
          <w:w w:val="111"/>
          <w:sz w:val="20"/>
        </w:rPr>
        <w:t>0</w:t>
      </w:r>
      <w:r>
        <w:rPr>
          <w:rFonts w:ascii="Times New Roman" w:hAnsi="Times New Roman" w:eastAsia="Times New Roman"/>
          <w:spacing w:val="-9"/>
          <w:sz w:val="20"/>
        </w:rPr>
        <w:t xml:space="preserve"> </w:t>
      </w:r>
      <w:r>
        <w:rPr>
          <w:rFonts w:ascii="Symbol" w:hAnsi="Symbol" w:eastAsia="Symbol"/>
          <w:w w:val="111"/>
          <w:sz w:val="20"/>
        </w:rPr>
        <w:t></w:t>
      </w:r>
      <w:r>
        <w:rPr>
          <w:rFonts w:ascii="Times New Roman" w:hAnsi="Times New Roman" w:eastAsia="Times New Roman"/>
          <w:spacing w:val="-11"/>
          <w:sz w:val="20"/>
        </w:rPr>
        <w:t xml:space="preserve"> </w:t>
      </w:r>
      <w:r>
        <w:rPr>
          <w:rFonts w:ascii="Times New Roman" w:hAnsi="Times New Roman" w:eastAsia="Times New Roman"/>
          <w:spacing w:val="-7"/>
          <w:w w:val="111"/>
          <w:sz w:val="20"/>
        </w:rPr>
        <w:t>60</w:t>
      </w:r>
      <w:r>
        <w:rPr>
          <w:rFonts w:ascii="Times New Roman" w:hAnsi="Times New Roman" w:eastAsia="Times New Roman"/>
          <w:w w:val="111"/>
          <w:sz w:val="20"/>
        </w:rPr>
        <w:t>0</w:t>
      </w:r>
      <w:r>
        <w:rPr>
          <w:rFonts w:ascii="Times New Roman" w:hAnsi="Times New Roman" w:eastAsia="Times New Roman"/>
          <w:spacing w:val="-11"/>
          <w:sz w:val="20"/>
        </w:rPr>
        <w:t xml:space="preserve"> </w:t>
      </w:r>
      <w:r>
        <w:rPr>
          <w:sz w:val="21"/>
        </w:rPr>
        <w:t>（</w:t>
      </w:r>
      <w:r>
        <w:rPr>
          <w:spacing w:val="2"/>
          <w:sz w:val="21"/>
        </w:rPr>
        <w:t>米</w:t>
      </w:r>
      <w:r>
        <w:rPr>
          <w:spacing w:val="-106"/>
          <w:sz w:val="21"/>
        </w:rPr>
        <w:t>）</w:t>
      </w:r>
      <w:r>
        <w:rPr>
          <w:sz w:val="21"/>
        </w:rPr>
        <w:t>；第一次追上时，小胖跑了</w:t>
      </w:r>
      <w:r>
        <w:rPr>
          <w:spacing w:val="-68"/>
          <w:sz w:val="21"/>
        </w:rPr>
        <w:t xml:space="preserve"> </w:t>
      </w:r>
      <w:r>
        <w:rPr>
          <w:rFonts w:ascii="Times New Roman" w:hAnsi="Times New Roman" w:eastAsia="Times New Roman"/>
          <w:w w:val="97"/>
          <w:sz w:val="21"/>
        </w:rPr>
        <w:t>2</w:t>
      </w:r>
      <w:r>
        <w:rPr>
          <w:rFonts w:ascii="Times New Roman" w:hAnsi="Times New Roman" w:eastAsia="Times New Roman"/>
          <w:spacing w:val="-10"/>
          <w:sz w:val="21"/>
        </w:rPr>
        <w:t xml:space="preserve"> </w:t>
      </w:r>
      <w:r>
        <w:rPr>
          <w:spacing w:val="5"/>
          <w:sz w:val="21"/>
        </w:rPr>
        <w:t>圈，小亚跑了</w:t>
      </w:r>
      <w:r>
        <w:rPr>
          <w:rFonts w:ascii="Times New Roman" w:hAnsi="Times New Roman" w:eastAsia="Times New Roman"/>
          <w:w w:val="104"/>
          <w:sz w:val="20"/>
        </w:rPr>
        <w:t>3</w:t>
      </w:r>
      <w:r>
        <w:rPr>
          <w:rFonts w:ascii="Times New Roman" w:hAnsi="Times New Roman" w:eastAsia="Times New Roman"/>
          <w:spacing w:val="-18"/>
          <w:sz w:val="20"/>
        </w:rPr>
        <w:t xml:space="preserve"> </w:t>
      </w:r>
      <w:r>
        <w:rPr>
          <w:spacing w:val="2"/>
          <w:sz w:val="21"/>
        </w:rPr>
        <w:t>圈，</w:t>
      </w:r>
    </w:p>
    <w:p>
      <w:pPr>
        <w:pStyle w:val="5"/>
        <w:spacing w:before="43"/>
        <w:ind w:left="640"/>
      </w:pPr>
      <w:r>
        <w:t>所以第二次</w:t>
      </w:r>
      <w:r>
        <w:drawing>
          <wp:inline distT="0" distB="0" distL="0" distR="0">
            <wp:extent cx="17780" cy="1270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0" cy="12700"/>
                    </a:xfrm>
                    <a:prstGeom prst="rect">
                      <a:avLst/>
                    </a:prstGeom>
                  </pic:spPr>
                </pic:pic>
              </a:graphicData>
            </a:graphic>
          </wp:inline>
        </w:drawing>
      </w:r>
      <w:r>
        <w:t>追上时，小胖跑</w:t>
      </w:r>
      <w:r>
        <w:rPr>
          <w:rFonts w:ascii="Times New Roman" w:eastAsia="Times New Roman"/>
        </w:rPr>
        <w:t xml:space="preserve">4 </w:t>
      </w:r>
      <w:r>
        <w:t>圈，小亚跑</w:t>
      </w:r>
      <w:r>
        <w:rPr>
          <w:rFonts w:ascii="Times New Roman" w:eastAsia="Times New Roman"/>
          <w:sz w:val="20"/>
        </w:rPr>
        <w:t xml:space="preserve">6 </w:t>
      </w:r>
      <w:r>
        <w:t>圈。</w:t>
      </w:r>
    </w:p>
    <w:p>
      <w:pPr>
        <w:sectPr>
          <w:type w:val="continuous"/>
          <w:pgSz w:w="11910" w:h="16840"/>
          <w:pgMar w:top="1360" w:right="1480" w:bottom="1540" w:left="1580" w:header="720" w:footer="720" w:gutter="0"/>
          <w:cols w:space="720" w:num="1"/>
        </w:sectPr>
      </w:pPr>
    </w:p>
    <w:p>
      <w:pPr>
        <w:pStyle w:val="5"/>
        <w:spacing w:before="12"/>
        <w:rPr>
          <w:sz w:val="25"/>
        </w:rPr>
      </w:pPr>
    </w:p>
    <w:p>
      <w:pPr>
        <w:pStyle w:val="11"/>
        <w:numPr>
          <w:ilvl w:val="0"/>
          <w:numId w:val="6"/>
        </w:numPr>
        <w:tabs>
          <w:tab w:val="left" w:pos="643"/>
        </w:tabs>
        <w:spacing w:before="72" w:line="280" w:lineRule="auto"/>
        <w:ind w:hanging="420"/>
        <w:jc w:val="both"/>
        <w:rPr>
          <w:sz w:val="21"/>
        </w:rPr>
      </w:pPr>
      <w:r>
        <w:rPr>
          <w:spacing w:val="-9"/>
          <w:sz w:val="21"/>
        </w:rPr>
        <w:t xml:space="preserve">两人反向沿环形跑道跑步时，每隔 </w:t>
      </w:r>
      <w:r>
        <w:rPr>
          <w:sz w:val="21"/>
        </w:rPr>
        <w:t>4</w:t>
      </w:r>
      <w:r>
        <w:rPr>
          <w:spacing w:val="-13"/>
          <w:sz w:val="21"/>
        </w:rPr>
        <w:t xml:space="preserve"> 分钟相遇一次，即两人 </w:t>
      </w:r>
      <w:r>
        <w:rPr>
          <w:sz w:val="21"/>
        </w:rPr>
        <w:t>4</w:t>
      </w:r>
      <w:r>
        <w:rPr>
          <w:spacing w:val="-11"/>
          <w:sz w:val="21"/>
        </w:rPr>
        <w:t xml:space="preserve"> 分钟共跑完一圈；当两人</w:t>
      </w:r>
      <w:r>
        <w:rPr>
          <w:spacing w:val="-15"/>
          <w:sz w:val="21"/>
        </w:rPr>
        <w:t xml:space="preserve">同向跑步时，每 </w:t>
      </w:r>
      <w:r>
        <w:rPr>
          <w:sz w:val="21"/>
        </w:rPr>
        <w:t>20</w:t>
      </w:r>
      <w:r>
        <w:rPr>
          <w:spacing w:val="-13"/>
          <w:sz w:val="21"/>
        </w:rPr>
        <w:t xml:space="preserve"> 分钟相遇一次，即其中的一人比另一人多跑一圈需要 </w:t>
      </w:r>
      <w:r>
        <w:rPr>
          <w:sz w:val="21"/>
        </w:rPr>
        <w:t>20</w:t>
      </w:r>
      <w:r>
        <w:rPr>
          <w:spacing w:val="-15"/>
          <w:sz w:val="21"/>
        </w:rPr>
        <w:t xml:space="preserve"> 分钟．两人</w:t>
      </w:r>
      <w:r>
        <w:rPr>
          <w:spacing w:val="-15"/>
          <w:w w:val="105"/>
          <w:sz w:val="21"/>
        </w:rPr>
        <w:t>速度和为：</w:t>
      </w:r>
      <w:r>
        <w:rPr>
          <w:rFonts w:ascii="Times New Roman" w:hAnsi="Times New Roman" w:eastAsia="Times New Roman"/>
          <w:spacing w:val="-15"/>
          <w:w w:val="105"/>
          <w:sz w:val="20"/>
        </w:rPr>
        <w:t>1600</w:t>
      </w:r>
      <w:r>
        <w:rPr>
          <w:rFonts w:ascii="Times New Roman" w:hAnsi="Times New Roman" w:eastAsia="Times New Roman"/>
          <w:spacing w:val="-29"/>
          <w:w w:val="105"/>
          <w:sz w:val="20"/>
        </w:rPr>
        <w:t xml:space="preserve"> </w:t>
      </w:r>
      <w:r>
        <w:rPr>
          <w:rFonts w:ascii="Symbol" w:hAnsi="Symbol" w:eastAsia="Symbol"/>
          <w:w w:val="105"/>
          <w:sz w:val="20"/>
        </w:rPr>
        <w:t></w:t>
      </w:r>
      <w:r>
        <w:rPr>
          <w:rFonts w:ascii="Times New Roman" w:hAnsi="Times New Roman" w:eastAsia="Times New Roman"/>
          <w:spacing w:val="-29"/>
          <w:w w:val="105"/>
          <w:sz w:val="20"/>
        </w:rPr>
        <w:t xml:space="preserve"> </w:t>
      </w:r>
      <w:r>
        <w:rPr>
          <w:rFonts w:ascii="Times New Roman" w:hAnsi="Times New Roman" w:eastAsia="Times New Roman"/>
          <w:w w:val="105"/>
          <w:sz w:val="20"/>
        </w:rPr>
        <w:t>4</w:t>
      </w:r>
      <w:r>
        <w:rPr>
          <w:rFonts w:ascii="Times New Roman" w:hAnsi="Times New Roman" w:eastAsia="Times New Roman"/>
          <w:spacing w:val="-22"/>
          <w:w w:val="105"/>
          <w:sz w:val="20"/>
        </w:rPr>
        <w:t xml:space="preserve"> </w:t>
      </w:r>
      <w:r>
        <w:rPr>
          <w:rFonts w:ascii="Symbol" w:hAnsi="Symbol" w:eastAsia="Symbol"/>
          <w:w w:val="105"/>
          <w:sz w:val="20"/>
        </w:rPr>
        <w:t></w:t>
      </w:r>
      <w:r>
        <w:rPr>
          <w:rFonts w:ascii="Times New Roman" w:hAnsi="Times New Roman" w:eastAsia="Times New Roman"/>
          <w:spacing w:val="-20"/>
          <w:w w:val="105"/>
          <w:sz w:val="20"/>
        </w:rPr>
        <w:t xml:space="preserve"> </w:t>
      </w:r>
      <w:r>
        <w:rPr>
          <w:rFonts w:ascii="Times New Roman" w:hAnsi="Times New Roman" w:eastAsia="Times New Roman"/>
          <w:spacing w:val="-5"/>
          <w:w w:val="105"/>
          <w:sz w:val="20"/>
        </w:rPr>
        <w:t>400</w:t>
      </w:r>
      <w:r>
        <w:rPr>
          <w:rFonts w:ascii="Times New Roman" w:hAnsi="Times New Roman" w:eastAsia="Times New Roman"/>
          <w:spacing w:val="-27"/>
          <w:w w:val="105"/>
          <w:sz w:val="20"/>
        </w:rPr>
        <w:t xml:space="preserve"> </w:t>
      </w:r>
      <w:r>
        <w:rPr>
          <w:w w:val="105"/>
          <w:sz w:val="21"/>
        </w:rPr>
        <w:t>(米/分)，两人速度差为：</w:t>
      </w:r>
      <w:r>
        <w:rPr>
          <w:rFonts w:ascii="Times New Roman" w:hAnsi="Times New Roman" w:eastAsia="Times New Roman"/>
          <w:w w:val="105"/>
          <w:sz w:val="20"/>
        </w:rPr>
        <w:t>1600</w:t>
      </w:r>
      <w:r>
        <w:rPr>
          <w:rFonts w:ascii="Times New Roman" w:hAnsi="Times New Roman" w:eastAsia="Times New Roman"/>
          <w:spacing w:val="-29"/>
          <w:w w:val="105"/>
          <w:sz w:val="20"/>
        </w:rPr>
        <w:t xml:space="preserve"> </w:t>
      </w:r>
      <w:r>
        <w:rPr>
          <w:rFonts w:ascii="Symbol" w:hAnsi="Symbol" w:eastAsia="Symbol"/>
          <w:w w:val="105"/>
          <w:sz w:val="20"/>
        </w:rPr>
        <w:t></w:t>
      </w:r>
      <w:r>
        <w:rPr>
          <w:rFonts w:ascii="Times New Roman" w:hAnsi="Times New Roman" w:eastAsia="Times New Roman"/>
          <w:spacing w:val="-28"/>
          <w:w w:val="105"/>
          <w:sz w:val="20"/>
        </w:rPr>
        <w:t xml:space="preserve"> </w:t>
      </w:r>
      <w:r>
        <w:rPr>
          <w:rFonts w:ascii="Times New Roman" w:hAnsi="Times New Roman" w:eastAsia="Times New Roman"/>
          <w:spacing w:val="-4"/>
          <w:w w:val="105"/>
          <w:sz w:val="20"/>
        </w:rPr>
        <w:t>20</w:t>
      </w:r>
      <w:r>
        <w:rPr>
          <w:rFonts w:ascii="Times New Roman" w:hAnsi="Times New Roman" w:eastAsia="Times New Roman"/>
          <w:spacing w:val="-24"/>
          <w:w w:val="105"/>
          <w:sz w:val="20"/>
        </w:rPr>
        <w:t xml:space="preserve"> </w:t>
      </w:r>
      <w:r>
        <w:rPr>
          <w:rFonts w:ascii="Symbol" w:hAnsi="Symbol" w:eastAsia="Symbol"/>
          <w:w w:val="105"/>
          <w:sz w:val="20"/>
        </w:rPr>
        <w:t></w:t>
      </w:r>
      <w:r>
        <w:rPr>
          <w:rFonts w:ascii="Times New Roman" w:hAnsi="Times New Roman" w:eastAsia="Times New Roman"/>
          <w:spacing w:val="-29"/>
          <w:w w:val="105"/>
          <w:sz w:val="20"/>
        </w:rPr>
        <w:t xml:space="preserve"> </w:t>
      </w:r>
      <w:r>
        <w:rPr>
          <w:rFonts w:ascii="Times New Roman" w:hAnsi="Times New Roman" w:eastAsia="Times New Roman"/>
          <w:spacing w:val="-4"/>
          <w:w w:val="105"/>
          <w:sz w:val="20"/>
        </w:rPr>
        <w:t>80</w:t>
      </w:r>
      <w:r>
        <w:rPr>
          <w:rFonts w:ascii="Times New Roman" w:hAnsi="Times New Roman" w:eastAsia="Times New Roman"/>
          <w:spacing w:val="-34"/>
          <w:w w:val="105"/>
          <w:sz w:val="20"/>
        </w:rPr>
        <w:t xml:space="preserve"> </w:t>
      </w:r>
      <w:r>
        <w:rPr>
          <w:spacing w:val="1"/>
          <w:w w:val="105"/>
          <w:sz w:val="21"/>
        </w:rPr>
        <w:t>(米</w:t>
      </w:r>
      <w:r>
        <w:rPr>
          <w:w w:val="105"/>
          <w:sz w:val="21"/>
        </w:rPr>
        <w:t>/分)，所以两人</w:t>
      </w:r>
      <w:r>
        <w:rPr>
          <w:spacing w:val="-7"/>
          <w:w w:val="105"/>
          <w:sz w:val="21"/>
        </w:rPr>
        <w:t>速度分别为：</w:t>
      </w:r>
      <w:r>
        <w:rPr>
          <w:spacing w:val="-28"/>
          <w:w w:val="105"/>
          <w:sz w:val="21"/>
        </w:rPr>
        <w:t>（</w:t>
      </w:r>
      <w:r>
        <w:rPr>
          <w:rFonts w:ascii="Times New Roman" w:hAnsi="Times New Roman" w:eastAsia="Times New Roman"/>
          <w:spacing w:val="-28"/>
          <w:w w:val="105"/>
          <w:sz w:val="21"/>
        </w:rPr>
        <w:t>400</w:t>
      </w:r>
      <w:r>
        <w:rPr>
          <w:rFonts w:ascii="Times New Roman" w:hAnsi="Times New Roman" w:eastAsia="Times New Roman"/>
          <w:spacing w:val="-24"/>
          <w:w w:val="105"/>
          <w:sz w:val="21"/>
        </w:rPr>
        <w:t xml:space="preserve"> </w:t>
      </w:r>
      <w:r>
        <w:rPr>
          <w:rFonts w:ascii="Symbol" w:hAnsi="Symbol" w:eastAsia="Symbol"/>
          <w:w w:val="105"/>
          <w:sz w:val="21"/>
        </w:rPr>
        <w:t></w:t>
      </w:r>
      <w:r>
        <w:rPr>
          <w:rFonts w:ascii="Times New Roman" w:hAnsi="Times New Roman" w:eastAsia="Times New Roman"/>
          <w:spacing w:val="-27"/>
          <w:w w:val="105"/>
          <w:sz w:val="21"/>
        </w:rPr>
        <w:t xml:space="preserve"> </w:t>
      </w:r>
      <w:r>
        <w:rPr>
          <w:rFonts w:ascii="Times New Roman" w:hAnsi="Times New Roman" w:eastAsia="Times New Roman"/>
          <w:spacing w:val="-33"/>
          <w:w w:val="105"/>
          <w:sz w:val="21"/>
        </w:rPr>
        <w:t>80</w:t>
      </w:r>
      <w:r>
        <w:rPr>
          <w:spacing w:val="-33"/>
          <w:w w:val="105"/>
          <w:sz w:val="21"/>
        </w:rPr>
        <w:t>）</w:t>
      </w:r>
      <w:r>
        <w:rPr>
          <w:rFonts w:ascii="Symbol" w:hAnsi="Symbol" w:eastAsia="Symbol"/>
          <w:spacing w:val="-33"/>
          <w:w w:val="105"/>
          <w:sz w:val="21"/>
        </w:rPr>
        <w:t></w:t>
      </w:r>
      <w:r>
        <w:rPr>
          <w:rFonts w:ascii="Times New Roman" w:hAnsi="Times New Roman" w:eastAsia="Times New Roman"/>
          <w:spacing w:val="-24"/>
          <w:w w:val="105"/>
          <w:sz w:val="21"/>
        </w:rPr>
        <w:t xml:space="preserve"> </w:t>
      </w:r>
      <w:r>
        <w:rPr>
          <w:rFonts w:ascii="Times New Roman" w:hAnsi="Times New Roman" w:eastAsia="Times New Roman"/>
          <w:w w:val="105"/>
          <w:sz w:val="21"/>
        </w:rPr>
        <w:t>2</w:t>
      </w:r>
      <w:r>
        <w:rPr>
          <w:rFonts w:ascii="Times New Roman" w:hAnsi="Times New Roman" w:eastAsia="Times New Roman"/>
          <w:spacing w:val="-16"/>
          <w:w w:val="105"/>
          <w:sz w:val="21"/>
        </w:rPr>
        <w:t xml:space="preserve"> </w:t>
      </w:r>
      <w:r>
        <w:rPr>
          <w:rFonts w:ascii="Symbol" w:hAnsi="Symbol" w:eastAsia="Symbol"/>
          <w:w w:val="105"/>
          <w:sz w:val="21"/>
        </w:rPr>
        <w:t></w:t>
      </w:r>
      <w:r>
        <w:rPr>
          <w:rFonts w:ascii="Times New Roman" w:hAnsi="Times New Roman" w:eastAsia="Times New Roman"/>
          <w:spacing w:val="-13"/>
          <w:w w:val="105"/>
          <w:sz w:val="21"/>
        </w:rPr>
        <w:t xml:space="preserve"> </w:t>
      </w:r>
      <w:r>
        <w:rPr>
          <w:rFonts w:ascii="Times New Roman" w:hAnsi="Times New Roman" w:eastAsia="Times New Roman"/>
          <w:spacing w:val="-5"/>
          <w:w w:val="105"/>
          <w:sz w:val="21"/>
        </w:rPr>
        <w:t>240</w:t>
      </w:r>
      <w:r>
        <w:rPr>
          <w:rFonts w:ascii="Times New Roman" w:hAnsi="Times New Roman" w:eastAsia="Times New Roman"/>
          <w:spacing w:val="-30"/>
          <w:w w:val="105"/>
          <w:sz w:val="21"/>
        </w:rPr>
        <w:t xml:space="preserve"> </w:t>
      </w:r>
      <w:r>
        <w:rPr>
          <w:w w:val="105"/>
          <w:sz w:val="21"/>
        </w:rPr>
        <w:t>(米/</w:t>
      </w:r>
      <w:r>
        <w:rPr>
          <w:spacing w:val="-20"/>
          <w:w w:val="105"/>
          <w:sz w:val="21"/>
        </w:rPr>
        <w:t xml:space="preserve">分)， </w:t>
      </w:r>
      <w:r>
        <w:rPr>
          <w:rFonts w:ascii="Times New Roman" w:hAnsi="Times New Roman" w:eastAsia="Times New Roman"/>
          <w:spacing w:val="-5"/>
          <w:w w:val="105"/>
          <w:sz w:val="20"/>
        </w:rPr>
        <w:t>400</w:t>
      </w:r>
      <w:r>
        <w:rPr>
          <w:rFonts w:ascii="Times New Roman" w:hAnsi="Times New Roman" w:eastAsia="Times New Roman"/>
          <w:spacing w:val="-21"/>
          <w:w w:val="105"/>
          <w:sz w:val="20"/>
        </w:rPr>
        <w:t xml:space="preserve"> </w:t>
      </w:r>
      <w:r>
        <w:rPr>
          <w:rFonts w:ascii="Symbol" w:hAnsi="Symbol" w:eastAsia="Symbol"/>
          <w:w w:val="105"/>
          <w:sz w:val="20"/>
        </w:rPr>
        <w:t></w:t>
      </w:r>
      <w:r>
        <w:rPr>
          <w:rFonts w:ascii="Times New Roman" w:hAnsi="Times New Roman" w:eastAsia="Times New Roman"/>
          <w:spacing w:val="-19"/>
          <w:w w:val="105"/>
          <w:sz w:val="20"/>
        </w:rPr>
        <w:t xml:space="preserve"> </w:t>
      </w:r>
      <w:r>
        <w:rPr>
          <w:rFonts w:ascii="Times New Roman" w:hAnsi="Times New Roman" w:eastAsia="Times New Roman"/>
          <w:spacing w:val="-5"/>
          <w:w w:val="105"/>
          <w:sz w:val="20"/>
        </w:rPr>
        <w:t>240</w:t>
      </w:r>
      <w:r>
        <w:rPr>
          <w:rFonts w:ascii="Times New Roman" w:hAnsi="Times New Roman" w:eastAsia="Times New Roman"/>
          <w:spacing w:val="-13"/>
          <w:w w:val="105"/>
          <w:sz w:val="20"/>
        </w:rPr>
        <w:t xml:space="preserve"> </w:t>
      </w:r>
      <w:r>
        <w:rPr>
          <w:rFonts w:ascii="Symbol" w:hAnsi="Symbol" w:eastAsia="Symbol"/>
          <w:w w:val="105"/>
          <w:sz w:val="20"/>
        </w:rPr>
        <w:t></w:t>
      </w:r>
      <w:r>
        <w:rPr>
          <w:rFonts w:ascii="Times New Roman" w:hAnsi="Times New Roman" w:eastAsia="Times New Roman"/>
          <w:w w:val="105"/>
          <w:sz w:val="20"/>
        </w:rPr>
        <w:t>160</w:t>
      </w:r>
      <w:r>
        <w:rPr>
          <w:rFonts w:ascii="Times New Roman" w:hAnsi="Times New Roman" w:eastAsia="Times New Roman"/>
          <w:spacing w:val="-28"/>
          <w:w w:val="105"/>
          <w:sz w:val="20"/>
        </w:rPr>
        <w:t xml:space="preserve"> </w:t>
      </w:r>
      <w:r>
        <w:rPr>
          <w:w w:val="105"/>
          <w:sz w:val="21"/>
        </w:rPr>
        <w:t>(米/分)</w:t>
      </w:r>
    </w:p>
    <w:p>
      <w:pPr>
        <w:pStyle w:val="5"/>
        <w:spacing w:before="6"/>
        <w:rPr>
          <w:sz w:val="32"/>
        </w:rPr>
      </w:pPr>
    </w:p>
    <w:p>
      <w:pPr>
        <w:pStyle w:val="11"/>
        <w:numPr>
          <w:ilvl w:val="0"/>
          <w:numId w:val="6"/>
        </w:numPr>
        <w:tabs>
          <w:tab w:val="left" w:pos="653"/>
        </w:tabs>
        <w:ind w:left="652" w:right="0" w:hanging="432"/>
        <w:rPr>
          <w:sz w:val="21"/>
        </w:rPr>
      </w:pPr>
      <w:r>
        <w:rPr>
          <w:spacing w:val="2"/>
          <w:w w:val="105"/>
          <w:sz w:val="21"/>
        </w:rPr>
        <w:t xml:space="preserve">首先是一个相遇过程，相遇时间： </w:t>
      </w:r>
      <w:r>
        <w:rPr>
          <w:rFonts w:ascii="Times New Roman" w:hAnsi="Times New Roman" w:eastAsia="Times New Roman"/>
          <w:w w:val="105"/>
          <w:sz w:val="23"/>
        </w:rPr>
        <w:t>6</w:t>
      </w:r>
      <w:r>
        <w:rPr>
          <w:rFonts w:ascii="Times New Roman" w:hAnsi="Times New Roman" w:eastAsia="Times New Roman"/>
          <w:spacing w:val="-38"/>
          <w:w w:val="105"/>
          <w:sz w:val="23"/>
        </w:rPr>
        <w:t xml:space="preserve"> </w:t>
      </w:r>
      <w:r>
        <w:rPr>
          <w:rFonts w:ascii="Symbol" w:hAnsi="Symbol" w:eastAsia="Symbol"/>
          <w:spacing w:val="4"/>
          <w:w w:val="105"/>
          <w:sz w:val="23"/>
        </w:rPr>
        <w:t></w:t>
      </w:r>
      <w:r>
        <w:rPr>
          <w:rFonts w:ascii="Times New Roman" w:hAnsi="Times New Roman" w:eastAsia="Times New Roman"/>
          <w:spacing w:val="4"/>
          <w:w w:val="105"/>
          <w:sz w:val="23"/>
        </w:rPr>
        <w:t>(65</w:t>
      </w:r>
      <w:r>
        <w:rPr>
          <w:rFonts w:ascii="Times New Roman" w:hAnsi="Times New Roman" w:eastAsia="Times New Roman"/>
          <w:spacing w:val="-40"/>
          <w:w w:val="105"/>
          <w:sz w:val="23"/>
        </w:rPr>
        <w:t xml:space="preserve"> </w:t>
      </w:r>
      <w:r>
        <w:rPr>
          <w:rFonts w:ascii="Symbol" w:hAnsi="Symbol" w:eastAsia="Symbol"/>
          <w:w w:val="105"/>
          <w:sz w:val="23"/>
        </w:rPr>
        <w:t></w:t>
      </w:r>
      <w:r>
        <w:rPr>
          <w:rFonts w:ascii="Times New Roman" w:hAnsi="Times New Roman" w:eastAsia="Times New Roman"/>
          <w:spacing w:val="-40"/>
          <w:w w:val="105"/>
          <w:sz w:val="23"/>
        </w:rPr>
        <w:t xml:space="preserve"> </w:t>
      </w:r>
      <w:r>
        <w:rPr>
          <w:rFonts w:ascii="Times New Roman" w:hAnsi="Times New Roman" w:eastAsia="Times New Roman"/>
          <w:spacing w:val="-6"/>
          <w:w w:val="105"/>
          <w:sz w:val="23"/>
        </w:rPr>
        <w:t>55</w:t>
      </w:r>
      <w:r>
        <w:rPr>
          <w:rFonts w:ascii="Times New Roman" w:hAnsi="Times New Roman" w:eastAsia="Times New Roman"/>
          <w:spacing w:val="-15"/>
          <w:w w:val="105"/>
          <w:sz w:val="23"/>
        </w:rPr>
        <w:t xml:space="preserve">) </w:t>
      </w:r>
      <w:r>
        <w:rPr>
          <w:rFonts w:ascii="Symbol" w:hAnsi="Symbol" w:eastAsia="Symbol"/>
          <w:w w:val="105"/>
          <w:sz w:val="23"/>
        </w:rPr>
        <w:t></w:t>
      </w:r>
      <w:r>
        <w:rPr>
          <w:rFonts w:ascii="Times New Roman" w:hAnsi="Times New Roman" w:eastAsia="Times New Roman"/>
          <w:spacing w:val="-28"/>
          <w:w w:val="105"/>
          <w:sz w:val="23"/>
        </w:rPr>
        <w:t xml:space="preserve"> </w:t>
      </w:r>
      <w:r>
        <w:rPr>
          <w:rFonts w:ascii="Times New Roman" w:hAnsi="Times New Roman" w:eastAsia="Times New Roman"/>
          <w:spacing w:val="-4"/>
          <w:w w:val="105"/>
          <w:sz w:val="23"/>
        </w:rPr>
        <w:t>0.05</w:t>
      </w:r>
      <w:r>
        <w:rPr>
          <w:rFonts w:ascii="Times New Roman" w:hAnsi="Times New Roman" w:eastAsia="Times New Roman"/>
          <w:spacing w:val="-38"/>
          <w:w w:val="105"/>
          <w:sz w:val="23"/>
        </w:rPr>
        <w:t xml:space="preserve"> </w:t>
      </w:r>
      <w:r>
        <w:rPr>
          <w:w w:val="105"/>
          <w:sz w:val="21"/>
        </w:rPr>
        <w:t xml:space="preserve">小时，相遇地点距离 </w:t>
      </w:r>
      <w:r>
        <w:rPr>
          <w:rFonts w:ascii="Times New Roman" w:hAnsi="Times New Roman" w:eastAsia="Times New Roman"/>
          <w:i/>
          <w:w w:val="105"/>
          <w:sz w:val="23"/>
        </w:rPr>
        <w:t>A</w:t>
      </w:r>
      <w:r>
        <w:rPr>
          <w:rFonts w:ascii="Times New Roman" w:hAnsi="Times New Roman" w:eastAsia="Times New Roman"/>
          <w:i/>
          <w:spacing w:val="-23"/>
          <w:w w:val="105"/>
          <w:sz w:val="23"/>
        </w:rPr>
        <w:t xml:space="preserve"> </w:t>
      </w:r>
      <w:r>
        <w:rPr>
          <w:spacing w:val="12"/>
          <w:w w:val="105"/>
          <w:sz w:val="21"/>
        </w:rPr>
        <w:t>点：</w:t>
      </w:r>
    </w:p>
    <w:p>
      <w:pPr>
        <w:pStyle w:val="5"/>
        <w:spacing w:before="4"/>
        <w:rPr>
          <w:sz w:val="17"/>
        </w:rPr>
      </w:pPr>
    </w:p>
    <w:p>
      <w:pPr>
        <w:spacing w:before="109"/>
        <w:ind w:left="670"/>
        <w:rPr>
          <w:rFonts w:ascii="Times New Roman" w:hAnsi="Times New Roman"/>
          <w:sz w:val="23"/>
        </w:rPr>
      </w:pPr>
      <w:r>
        <w:rPr>
          <w:rFonts w:ascii="Times New Roman" w:hAnsi="Times New Roman"/>
          <w:w w:val="105"/>
          <w:sz w:val="24"/>
        </w:rPr>
        <w:t>55</w:t>
      </w:r>
      <w:r>
        <w:rPr>
          <w:rFonts w:ascii="Symbol" w:hAnsi="Symbol"/>
          <w:w w:val="105"/>
          <w:sz w:val="24"/>
        </w:rPr>
        <w:t></w:t>
      </w:r>
      <w:r>
        <w:rPr>
          <w:rFonts w:ascii="Times New Roman" w:hAnsi="Times New Roman"/>
          <w:spacing w:val="-34"/>
          <w:w w:val="105"/>
          <w:sz w:val="24"/>
        </w:rPr>
        <w:t xml:space="preserve"> </w:t>
      </w:r>
      <w:r>
        <w:rPr>
          <w:rFonts w:ascii="Times New Roman" w:hAnsi="Times New Roman"/>
          <w:w w:val="105"/>
          <w:sz w:val="24"/>
        </w:rPr>
        <w:t>0.05</w:t>
      </w:r>
      <w:r>
        <w:rPr>
          <w:rFonts w:ascii="Symbol" w:hAnsi="Symbol"/>
          <w:w w:val="105"/>
          <w:sz w:val="24"/>
        </w:rPr>
        <w:t></w:t>
      </w:r>
      <w:r>
        <w:rPr>
          <w:rFonts w:ascii="Times New Roman" w:hAnsi="Times New Roman"/>
          <w:spacing w:val="16"/>
          <w:w w:val="105"/>
          <w:sz w:val="24"/>
        </w:rPr>
        <w:t xml:space="preserve"> </w:t>
      </w:r>
      <w:r>
        <w:rPr>
          <w:rFonts w:ascii="Times New Roman" w:hAnsi="Times New Roman"/>
          <w:spacing w:val="4"/>
          <w:w w:val="105"/>
          <w:sz w:val="24"/>
        </w:rPr>
        <w:t>2.7</w:t>
      </w:r>
      <w:r>
        <w:rPr>
          <w:rFonts w:ascii="Times New Roman" w:hAnsi="Times New Roman"/>
          <w:spacing w:val="-29"/>
          <w:w w:val="105"/>
          <w:sz w:val="24"/>
        </w:rPr>
        <w:t xml:space="preserve"> </w:t>
      </w:r>
      <w:r>
        <w:rPr>
          <w:spacing w:val="-10"/>
          <w:w w:val="105"/>
          <w:sz w:val="21"/>
        </w:rPr>
        <w:t xml:space="preserve">千米．然后乙车调头，成为追及过程，追及时间： </w:t>
      </w:r>
      <w:r>
        <w:rPr>
          <w:rFonts w:ascii="Times New Roman" w:hAnsi="Times New Roman"/>
          <w:w w:val="105"/>
          <w:sz w:val="23"/>
        </w:rPr>
        <w:t>6</w:t>
      </w:r>
      <w:r>
        <w:rPr>
          <w:rFonts w:ascii="Times New Roman" w:hAnsi="Times New Roman"/>
          <w:spacing w:val="-40"/>
          <w:w w:val="105"/>
          <w:sz w:val="23"/>
        </w:rPr>
        <w:t xml:space="preserve"> </w:t>
      </w:r>
      <w:r>
        <w:rPr>
          <w:rFonts w:ascii="Symbol" w:hAnsi="Symbol"/>
          <w:spacing w:val="4"/>
          <w:w w:val="105"/>
          <w:sz w:val="23"/>
        </w:rPr>
        <w:t></w:t>
      </w:r>
      <w:r>
        <w:rPr>
          <w:rFonts w:ascii="Times New Roman" w:hAnsi="Times New Roman"/>
          <w:spacing w:val="4"/>
          <w:w w:val="105"/>
          <w:sz w:val="23"/>
        </w:rPr>
        <w:t>(65</w:t>
      </w:r>
      <w:r>
        <w:rPr>
          <w:rFonts w:ascii="Times New Roman" w:hAnsi="Times New Roman"/>
          <w:spacing w:val="-42"/>
          <w:w w:val="105"/>
          <w:sz w:val="23"/>
        </w:rPr>
        <w:t xml:space="preserve"> </w:t>
      </w:r>
      <w:r>
        <w:rPr>
          <w:rFonts w:ascii="Symbol" w:hAnsi="Symbol"/>
          <w:w w:val="105"/>
          <w:sz w:val="23"/>
        </w:rPr>
        <w:t></w:t>
      </w:r>
      <w:r>
        <w:rPr>
          <w:rFonts w:ascii="Times New Roman" w:hAnsi="Times New Roman"/>
          <w:spacing w:val="-44"/>
          <w:w w:val="105"/>
          <w:sz w:val="23"/>
        </w:rPr>
        <w:t xml:space="preserve"> </w:t>
      </w:r>
      <w:r>
        <w:rPr>
          <w:rFonts w:ascii="Times New Roman" w:hAnsi="Times New Roman"/>
          <w:spacing w:val="-6"/>
          <w:w w:val="105"/>
          <w:sz w:val="23"/>
        </w:rPr>
        <w:t>55</w:t>
      </w:r>
      <w:r>
        <w:rPr>
          <w:rFonts w:ascii="Times New Roman" w:hAnsi="Times New Roman"/>
          <w:spacing w:val="-17"/>
          <w:w w:val="105"/>
          <w:sz w:val="23"/>
        </w:rPr>
        <w:t xml:space="preserve">) </w:t>
      </w:r>
      <w:r>
        <w:rPr>
          <w:rFonts w:ascii="Symbol" w:hAnsi="Symbol"/>
          <w:w w:val="105"/>
          <w:sz w:val="23"/>
        </w:rPr>
        <w:t></w:t>
      </w:r>
      <w:r>
        <w:rPr>
          <w:rFonts w:ascii="Times New Roman" w:hAnsi="Times New Roman"/>
          <w:spacing w:val="-31"/>
          <w:w w:val="105"/>
          <w:sz w:val="23"/>
        </w:rPr>
        <w:t xml:space="preserve"> </w:t>
      </w:r>
      <w:r>
        <w:rPr>
          <w:rFonts w:ascii="Times New Roman" w:hAnsi="Times New Roman"/>
          <w:spacing w:val="-4"/>
          <w:w w:val="105"/>
          <w:sz w:val="23"/>
        </w:rPr>
        <w:t>0.6</w:t>
      </w:r>
    </w:p>
    <w:p>
      <w:pPr>
        <w:spacing w:before="184"/>
        <w:ind w:left="640"/>
        <w:rPr>
          <w:sz w:val="21"/>
        </w:rPr>
      </w:pPr>
      <w:r>
        <w:rPr>
          <w:spacing w:val="-6"/>
          <w:sz w:val="21"/>
        </w:rPr>
        <w:t>小时，乙车在此过程中走的路程：</w:t>
      </w:r>
      <w:r>
        <w:rPr>
          <w:rFonts w:ascii="Times New Roman" w:hAnsi="Times New Roman" w:eastAsia="Times New Roman"/>
          <w:spacing w:val="2"/>
          <w:sz w:val="24"/>
        </w:rPr>
        <w:t>55</w:t>
      </w:r>
      <w:r>
        <w:rPr>
          <w:rFonts w:ascii="Symbol" w:hAnsi="Symbol" w:eastAsia="Symbol"/>
          <w:spacing w:val="2"/>
          <w:sz w:val="24"/>
        </w:rPr>
        <w:t></w:t>
      </w:r>
      <w:r>
        <w:rPr>
          <w:rFonts w:ascii="Times New Roman" w:hAnsi="Times New Roman" w:eastAsia="Times New Roman"/>
          <w:spacing w:val="2"/>
          <w:sz w:val="24"/>
        </w:rPr>
        <w:t>0.6</w:t>
      </w:r>
      <w:r>
        <w:rPr>
          <w:rFonts w:ascii="Times New Roman" w:hAnsi="Times New Roman" w:eastAsia="Times New Roman"/>
          <w:sz w:val="24"/>
        </w:rPr>
        <w:t xml:space="preserve"> </w:t>
      </w:r>
      <w:r>
        <w:rPr>
          <w:rFonts w:ascii="Symbol" w:hAnsi="Symbol" w:eastAsia="Symbol"/>
          <w:sz w:val="24"/>
        </w:rPr>
        <w:t></w:t>
      </w:r>
      <w:r>
        <w:rPr>
          <w:rFonts w:ascii="Times New Roman" w:hAnsi="Times New Roman" w:eastAsia="Times New Roman"/>
          <w:spacing w:val="-8"/>
          <w:sz w:val="24"/>
        </w:rPr>
        <w:t xml:space="preserve"> </w:t>
      </w:r>
      <w:r>
        <w:rPr>
          <w:rFonts w:ascii="Times New Roman" w:hAnsi="Times New Roman" w:eastAsia="Times New Roman"/>
          <w:spacing w:val="-4"/>
          <w:sz w:val="24"/>
        </w:rPr>
        <w:t>33</w:t>
      </w:r>
      <w:r>
        <w:rPr>
          <w:rFonts w:ascii="Times New Roman" w:hAnsi="Times New Roman" w:eastAsia="Times New Roman"/>
          <w:spacing w:val="-18"/>
          <w:sz w:val="24"/>
        </w:rPr>
        <w:t xml:space="preserve"> </w:t>
      </w:r>
      <w:r>
        <w:rPr>
          <w:spacing w:val="-13"/>
          <w:sz w:val="21"/>
        </w:rPr>
        <w:t xml:space="preserve">千米，即 </w:t>
      </w:r>
      <w:r>
        <w:rPr>
          <w:sz w:val="21"/>
        </w:rPr>
        <w:t>5</w:t>
      </w:r>
      <w:r>
        <w:rPr>
          <w:spacing w:val="-21"/>
          <w:sz w:val="21"/>
        </w:rPr>
        <w:t xml:space="preserve"> 圈余 </w:t>
      </w:r>
      <w:r>
        <w:rPr>
          <w:sz w:val="21"/>
        </w:rPr>
        <w:t>3</w:t>
      </w:r>
      <w:r>
        <w:rPr>
          <w:spacing w:val="-9"/>
          <w:sz w:val="21"/>
        </w:rPr>
        <w:t xml:space="preserve"> 千米，那么这时距离</w:t>
      </w:r>
    </w:p>
    <w:p>
      <w:pPr>
        <w:spacing w:before="13" w:line="249" w:lineRule="auto"/>
        <w:ind w:left="640" w:right="310" w:firstLine="55"/>
        <w:jc w:val="both"/>
        <w:rPr>
          <w:sz w:val="21"/>
        </w:rPr>
      </w:pPr>
      <w:r>
        <w:drawing>
          <wp:anchor distT="0" distB="0" distL="0" distR="0" simplePos="0" relativeHeight="251658240" behindDoc="1" locked="0" layoutInCell="1" allowOverlap="1">
            <wp:simplePos x="0" y="0"/>
            <wp:positionH relativeFrom="page">
              <wp:posOffset>5872480</wp:posOffset>
            </wp:positionH>
            <wp:positionV relativeFrom="paragraph">
              <wp:posOffset>413385</wp:posOffset>
            </wp:positionV>
            <wp:extent cx="412750" cy="181610"/>
            <wp:effectExtent l="0" t="0" r="0" b="0"/>
            <wp:wrapNone/>
            <wp:docPr id="31" name="image12.pn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2.png" descr="学科网(www.zxxk.com)--教育资源门户，提供试卷、教案、课件、论文、素材及各类教学资源下载，还有大量而丰富的教学相关资讯！"/>
                    <pic:cNvPicPr>
                      <a:picLocks noChangeAspect="1"/>
                    </pic:cNvPicPr>
                  </pic:nvPicPr>
                  <pic:blipFill>
                    <a:blip r:embed="rId21" cstate="print"/>
                    <a:stretch>
                      <a:fillRect/>
                    </a:stretch>
                  </pic:blipFill>
                  <pic:spPr>
                    <a:xfrm>
                      <a:off x="0" y="0"/>
                      <a:ext cx="412875" cy="181611"/>
                    </a:xfrm>
                    <a:prstGeom prst="rect">
                      <a:avLst/>
                    </a:prstGeom>
                  </pic:spPr>
                </pic:pic>
              </a:graphicData>
            </a:graphic>
          </wp:anchor>
        </w:drawing>
      </w:r>
      <w:r>
        <w:rPr>
          <w:rFonts w:ascii="Times New Roman" w:hAnsi="Times New Roman" w:eastAsia="Times New Roman"/>
          <w:i/>
          <w:sz w:val="23"/>
        </w:rPr>
        <w:t>A</w:t>
      </w:r>
      <w:r>
        <w:rPr>
          <w:rFonts w:ascii="Times New Roman" w:hAnsi="Times New Roman" w:eastAsia="Times New Roman"/>
          <w:i/>
          <w:spacing w:val="-4"/>
          <w:sz w:val="23"/>
        </w:rPr>
        <w:t xml:space="preserve"> </w:t>
      </w:r>
      <w:r>
        <w:rPr>
          <w:spacing w:val="29"/>
          <w:sz w:val="21"/>
        </w:rPr>
        <w:t>点</w:t>
      </w:r>
      <w:r>
        <w:rPr>
          <w:rFonts w:ascii="Times New Roman" w:hAnsi="Times New Roman" w:eastAsia="Times New Roman"/>
          <w:sz w:val="24"/>
        </w:rPr>
        <w:t>3</w:t>
      </w:r>
      <w:r>
        <w:rPr>
          <w:rFonts w:ascii="Times New Roman" w:hAnsi="Times New Roman" w:eastAsia="Times New Roman"/>
          <w:spacing w:val="-28"/>
          <w:sz w:val="24"/>
        </w:rPr>
        <w:t xml:space="preserve"> </w:t>
      </w:r>
      <w:r>
        <w:rPr>
          <w:rFonts w:ascii="Symbol" w:hAnsi="Symbol" w:eastAsia="Symbol"/>
          <w:sz w:val="24"/>
        </w:rPr>
        <w:t></w:t>
      </w:r>
      <w:r>
        <w:rPr>
          <w:rFonts w:ascii="Times New Roman" w:hAnsi="Times New Roman" w:eastAsia="Times New Roman"/>
          <w:spacing w:val="-14"/>
          <w:sz w:val="24"/>
        </w:rPr>
        <w:t xml:space="preserve"> </w:t>
      </w:r>
      <w:r>
        <w:rPr>
          <w:rFonts w:ascii="Times New Roman" w:hAnsi="Times New Roman" w:eastAsia="Times New Roman"/>
          <w:spacing w:val="-5"/>
          <w:sz w:val="24"/>
        </w:rPr>
        <w:t>2.7</w:t>
      </w:r>
      <w:r>
        <w:rPr>
          <w:rFonts w:ascii="Times New Roman" w:hAnsi="Times New Roman" w:eastAsia="Times New Roman"/>
          <w:spacing w:val="-5"/>
          <w:sz w:val="24"/>
        </w:rPr>
        <w:drawing>
          <wp:inline distT="0" distB="0" distL="0" distR="0">
            <wp:extent cx="12700" cy="2032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700" cy="20320"/>
                    </a:xfrm>
                    <a:prstGeom prst="rect">
                      <a:avLst/>
                    </a:prstGeom>
                  </pic:spPr>
                </pic:pic>
              </a:graphicData>
            </a:graphic>
          </wp:inline>
        </w:drawing>
      </w:r>
      <w:r>
        <w:rPr>
          <w:rFonts w:ascii="Times New Roman" w:hAnsi="Times New Roman" w:eastAsia="Times New Roman"/>
          <w:spacing w:val="-5"/>
          <w:sz w:val="24"/>
        </w:rPr>
        <w:t>5</w:t>
      </w:r>
      <w:r>
        <w:rPr>
          <w:rFonts w:ascii="Times New Roman" w:hAnsi="Times New Roman" w:eastAsia="Times New Roman"/>
          <w:spacing w:val="-1"/>
          <w:sz w:val="24"/>
        </w:rPr>
        <w:t xml:space="preserve"> </w:t>
      </w:r>
      <w:r>
        <w:rPr>
          <w:rFonts w:ascii="Symbol" w:hAnsi="Symbol" w:eastAsia="Symbol"/>
          <w:sz w:val="24"/>
        </w:rPr>
        <w:t></w:t>
      </w:r>
      <w:r>
        <w:rPr>
          <w:rFonts w:ascii="Times New Roman" w:hAnsi="Times New Roman" w:eastAsia="Times New Roman"/>
          <w:spacing w:val="1"/>
          <w:sz w:val="24"/>
        </w:rPr>
        <w:t xml:space="preserve"> </w:t>
      </w:r>
      <w:r>
        <w:rPr>
          <w:rFonts w:ascii="Times New Roman" w:hAnsi="Times New Roman" w:eastAsia="Times New Roman"/>
          <w:spacing w:val="-5"/>
          <w:sz w:val="24"/>
        </w:rPr>
        <w:t>0.25</w:t>
      </w:r>
      <w:r>
        <w:rPr>
          <w:rFonts w:ascii="Times New Roman" w:hAnsi="Times New Roman" w:eastAsia="Times New Roman"/>
          <w:spacing w:val="-21"/>
          <w:sz w:val="24"/>
        </w:rPr>
        <w:t xml:space="preserve"> </w:t>
      </w:r>
      <w:r>
        <w:rPr>
          <w:spacing w:val="-11"/>
          <w:sz w:val="21"/>
        </w:rPr>
        <w:t>千米．甲车调头后又成为相遇过程，同样方法可计算出相遇地点距</w:t>
      </w:r>
      <w:r>
        <w:rPr>
          <w:spacing w:val="-47"/>
          <w:w w:val="105"/>
          <w:sz w:val="21"/>
        </w:rPr>
        <w:t xml:space="preserve">离 </w:t>
      </w:r>
      <w:r>
        <w:rPr>
          <w:rFonts w:ascii="Times New Roman" w:hAnsi="Times New Roman" w:eastAsia="Times New Roman"/>
          <w:i/>
          <w:w w:val="105"/>
          <w:sz w:val="23"/>
        </w:rPr>
        <w:t>A</w:t>
      </w:r>
      <w:r>
        <w:rPr>
          <w:rFonts w:ascii="Times New Roman" w:hAnsi="Times New Roman" w:eastAsia="Times New Roman"/>
          <w:i/>
          <w:spacing w:val="-42"/>
          <w:w w:val="105"/>
          <w:sz w:val="23"/>
        </w:rPr>
        <w:t xml:space="preserve"> </w:t>
      </w:r>
      <w:r>
        <w:rPr>
          <w:spacing w:val="30"/>
          <w:w w:val="105"/>
          <w:sz w:val="21"/>
        </w:rPr>
        <w:t>点</w:t>
      </w:r>
      <w:r>
        <w:rPr>
          <w:rFonts w:ascii="Times New Roman" w:hAnsi="Times New Roman" w:eastAsia="Times New Roman"/>
          <w:spacing w:val="-5"/>
          <w:w w:val="105"/>
          <w:sz w:val="24"/>
        </w:rPr>
        <w:t>0.25</w:t>
      </w:r>
      <w:r>
        <w:rPr>
          <w:rFonts w:ascii="Times New Roman" w:hAnsi="Times New Roman" w:eastAsia="Times New Roman"/>
          <w:spacing w:val="-49"/>
          <w:w w:val="105"/>
          <w:sz w:val="24"/>
        </w:rPr>
        <w:t xml:space="preserve"> </w:t>
      </w:r>
      <w:r>
        <w:rPr>
          <w:rFonts w:ascii="Symbol" w:hAnsi="Symbol" w:eastAsia="Symbol"/>
          <w:w w:val="105"/>
          <w:sz w:val="24"/>
        </w:rPr>
        <w:t></w:t>
      </w:r>
      <w:r>
        <w:rPr>
          <w:rFonts w:ascii="Times New Roman" w:hAnsi="Times New Roman" w:eastAsia="Times New Roman"/>
          <w:spacing w:val="-45"/>
          <w:w w:val="105"/>
          <w:sz w:val="24"/>
        </w:rPr>
        <w:t xml:space="preserve"> </w:t>
      </w:r>
      <w:r>
        <w:rPr>
          <w:rFonts w:ascii="Times New Roman" w:hAnsi="Times New Roman" w:eastAsia="Times New Roman"/>
          <w:spacing w:val="-5"/>
          <w:w w:val="105"/>
          <w:sz w:val="24"/>
        </w:rPr>
        <w:t>2.75</w:t>
      </w:r>
      <w:r>
        <w:rPr>
          <w:rFonts w:ascii="Times New Roman" w:hAnsi="Times New Roman" w:eastAsia="Times New Roman"/>
          <w:spacing w:val="-42"/>
          <w:w w:val="105"/>
          <w:sz w:val="24"/>
        </w:rPr>
        <w:t xml:space="preserve"> </w:t>
      </w:r>
      <w:r>
        <w:rPr>
          <w:rFonts w:ascii="Symbol" w:hAnsi="Symbol" w:eastAsia="Symbol"/>
          <w:w w:val="105"/>
          <w:sz w:val="24"/>
        </w:rPr>
        <w:t></w:t>
      </w:r>
      <w:r>
        <w:rPr>
          <w:rFonts w:ascii="Times New Roman" w:hAnsi="Times New Roman" w:eastAsia="Times New Roman"/>
          <w:spacing w:val="-42"/>
          <w:w w:val="105"/>
          <w:sz w:val="24"/>
        </w:rPr>
        <w:t xml:space="preserve"> </w:t>
      </w:r>
      <w:r>
        <w:rPr>
          <w:rFonts w:ascii="Times New Roman" w:hAnsi="Times New Roman" w:eastAsia="Times New Roman"/>
          <w:spacing w:val="19"/>
          <w:w w:val="105"/>
          <w:sz w:val="24"/>
        </w:rPr>
        <w:t>3</w:t>
      </w:r>
      <w:r>
        <w:rPr>
          <w:spacing w:val="-12"/>
          <w:w w:val="105"/>
          <w:sz w:val="21"/>
        </w:rPr>
        <w:t xml:space="preserve">千米，而第 </w:t>
      </w:r>
      <w:r>
        <w:rPr>
          <w:w w:val="105"/>
          <w:sz w:val="21"/>
        </w:rPr>
        <w:t>4</w:t>
      </w:r>
      <w:r>
        <w:rPr>
          <w:spacing w:val="-16"/>
          <w:w w:val="105"/>
          <w:sz w:val="21"/>
        </w:rPr>
        <w:t xml:space="preserve"> 次相遇时两车又重新回到了 </w:t>
      </w:r>
      <w:r>
        <w:rPr>
          <w:rFonts w:ascii="Times New Roman" w:hAnsi="Times New Roman" w:eastAsia="Times New Roman"/>
          <w:i/>
          <w:w w:val="105"/>
          <w:sz w:val="23"/>
        </w:rPr>
        <w:t>A</w:t>
      </w:r>
      <w:r>
        <w:rPr>
          <w:rFonts w:ascii="Times New Roman" w:hAnsi="Times New Roman" w:eastAsia="Times New Roman"/>
          <w:i/>
          <w:spacing w:val="-40"/>
          <w:w w:val="105"/>
          <w:sz w:val="23"/>
        </w:rPr>
        <w:t xml:space="preserve"> </w:t>
      </w:r>
      <w:r>
        <w:rPr>
          <w:spacing w:val="-3"/>
          <w:w w:val="105"/>
          <w:sz w:val="21"/>
        </w:rPr>
        <w:t>点，并且行驶的方</w:t>
      </w:r>
      <w:r>
        <w:rPr>
          <w:spacing w:val="-9"/>
          <w:w w:val="105"/>
          <w:sz w:val="21"/>
        </w:rPr>
        <w:t>向与开始相同．所以，</w:t>
      </w:r>
      <w:r>
        <w:rPr>
          <w:spacing w:val="-9"/>
          <w:w w:val="105"/>
          <w:sz w:val="21"/>
        </w:rPr>
        <w:drawing>
          <wp:inline distT="0" distB="0" distL="0" distR="0">
            <wp:extent cx="12700" cy="1270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700" cy="12700"/>
                    </a:xfrm>
                    <a:prstGeom prst="rect">
                      <a:avLst/>
                    </a:prstGeom>
                  </pic:spPr>
                </pic:pic>
              </a:graphicData>
            </a:graphic>
          </wp:inline>
        </w:drawing>
      </w:r>
      <w:r>
        <w:rPr>
          <w:spacing w:val="-9"/>
          <w:w w:val="105"/>
          <w:sz w:val="21"/>
        </w:rPr>
        <w:t xml:space="preserve">第 </w:t>
      </w:r>
      <w:r>
        <w:rPr>
          <w:w w:val="105"/>
          <w:sz w:val="21"/>
        </w:rPr>
        <w:t>8</w:t>
      </w:r>
      <w:r>
        <w:rPr>
          <w:spacing w:val="-15"/>
          <w:w w:val="105"/>
          <w:sz w:val="21"/>
        </w:rPr>
        <w:t xml:space="preserve"> 次相遇时两车肯定还是相遇在 </w:t>
      </w:r>
      <w:r>
        <w:rPr>
          <w:rFonts w:ascii="Times New Roman" w:hAnsi="Times New Roman" w:eastAsia="Times New Roman"/>
          <w:i/>
          <w:w w:val="105"/>
          <w:sz w:val="23"/>
        </w:rPr>
        <w:t>A</w:t>
      </w:r>
      <w:r>
        <w:rPr>
          <w:rFonts w:ascii="Times New Roman" w:hAnsi="Times New Roman" w:eastAsia="Times New Roman"/>
          <w:i/>
          <w:spacing w:val="-34"/>
          <w:w w:val="105"/>
          <w:sz w:val="23"/>
        </w:rPr>
        <w:t xml:space="preserve"> </w:t>
      </w:r>
      <w:r>
        <w:rPr>
          <w:spacing w:val="1"/>
          <w:w w:val="105"/>
          <w:sz w:val="21"/>
        </w:rPr>
        <w:t>点，又</w:t>
      </w:r>
      <w:r>
        <w:rPr>
          <w:rFonts w:ascii="Times New Roman" w:hAnsi="Times New Roman" w:eastAsia="Times New Roman"/>
          <w:spacing w:val="6"/>
          <w:w w:val="105"/>
          <w:sz w:val="24"/>
        </w:rPr>
        <w:t>11</w:t>
      </w:r>
      <w:r>
        <w:rPr>
          <w:rFonts w:ascii="Symbol" w:hAnsi="Symbol" w:eastAsia="Symbol"/>
          <w:spacing w:val="6"/>
          <w:w w:val="105"/>
          <w:sz w:val="24"/>
        </w:rPr>
        <w:t></w:t>
      </w:r>
      <w:r>
        <w:rPr>
          <w:rFonts w:ascii="Times New Roman" w:hAnsi="Times New Roman" w:eastAsia="Times New Roman"/>
          <w:spacing w:val="6"/>
          <w:w w:val="105"/>
          <w:sz w:val="24"/>
        </w:rPr>
        <w:t>3</w:t>
      </w:r>
      <w:r>
        <w:rPr>
          <w:rFonts w:ascii="Times New Roman" w:hAnsi="Times New Roman" w:eastAsia="Times New Roman"/>
          <w:spacing w:val="-37"/>
          <w:w w:val="105"/>
          <w:sz w:val="24"/>
        </w:rPr>
        <w:t xml:space="preserve"> </w:t>
      </w:r>
      <w:r>
        <w:rPr>
          <w:rFonts w:ascii="Symbol" w:hAnsi="Symbol" w:eastAsia="Symbol"/>
          <w:w w:val="105"/>
          <w:sz w:val="24"/>
        </w:rPr>
        <w:t></w:t>
      </w:r>
      <w:r>
        <w:rPr>
          <w:rFonts w:ascii="Times New Roman" w:hAnsi="Times New Roman" w:eastAsia="Times New Roman"/>
          <w:spacing w:val="-36"/>
          <w:w w:val="105"/>
          <w:sz w:val="24"/>
        </w:rPr>
        <w:t xml:space="preserve"> </w:t>
      </w:r>
      <w:r>
        <w:rPr>
          <w:rFonts w:ascii="Times New Roman" w:hAnsi="Times New Roman" w:eastAsia="Times New Roman"/>
          <w:w w:val="105"/>
          <w:sz w:val="24"/>
        </w:rPr>
        <w:t>3</w:t>
      </w:r>
      <w:r>
        <w:rPr>
          <w:rFonts w:ascii="Times New Roman" w:hAnsi="Times New Roman" w:eastAsia="Times New Roman"/>
          <w:spacing w:val="2"/>
          <w:w w:val="105"/>
          <w:sz w:val="24"/>
        </w:rPr>
        <w:t xml:space="preserve">     </w:t>
      </w:r>
      <w:r>
        <w:rPr>
          <w:rFonts w:ascii="Times New Roman" w:hAnsi="Times New Roman" w:eastAsia="Times New Roman"/>
          <w:w w:val="105"/>
          <w:sz w:val="24"/>
        </w:rPr>
        <w:t>2</w:t>
      </w:r>
      <w:r>
        <w:rPr>
          <w:rFonts w:ascii="Times New Roman" w:hAnsi="Times New Roman" w:eastAsia="Times New Roman"/>
          <w:spacing w:val="-43"/>
          <w:w w:val="105"/>
          <w:sz w:val="24"/>
        </w:rPr>
        <w:t xml:space="preserve"> </w:t>
      </w:r>
      <w:r>
        <w:rPr>
          <w:w w:val="105"/>
          <w:sz w:val="21"/>
        </w:rPr>
        <w:t>，</w:t>
      </w:r>
    </w:p>
    <w:p>
      <w:pPr>
        <w:pStyle w:val="5"/>
        <w:spacing w:before="22"/>
        <w:ind w:left="640"/>
        <w:jc w:val="both"/>
      </w:pPr>
      <w:r>
        <w:t xml:space="preserve">所以第 11 次相遇的地点与第 3 次相遇的地点是相同的，距离 </w:t>
      </w:r>
      <w:r>
        <w:rPr>
          <w:rFonts w:ascii="Times New Roman" w:eastAsia="Times New Roman"/>
          <w:i/>
          <w:sz w:val="23"/>
        </w:rPr>
        <w:t xml:space="preserve">A </w:t>
      </w:r>
      <w:r>
        <w:t>点是 3000 米．</w:t>
      </w:r>
    </w:p>
    <w:sectPr>
      <w:pgSz w:w="11910" w:h="16840"/>
      <w:pgMar w:top="1360" w:right="1480" w:bottom="1540" w:left="1580" w:header="863" w:footer="135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inline distT="0" distB="0" distL="0" distR="0">
          <wp:extent cx="5619750" cy="206375"/>
          <wp:effectExtent l="0" t="0" r="0" b="0"/>
          <wp:docPr id="2" name="图片 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pic:nvPicPr>
                <pic:blipFill>
                  <a:blip r:embed="rId1">
                    <a:extLst>
                      <a:ext uri="{28A0092B-C50C-407E-A947-70E740481C1C}">
                        <a14:useLocalDpi xmlns:a14="http://schemas.microsoft.com/office/drawing/2010/main" val="0"/>
                      </a:ext>
                    </a:extLst>
                  </a:blip>
                  <a:stretch>
                    <a:fillRect/>
                  </a:stretch>
                </pic:blipFill>
                <pic:spPr>
                  <a:xfrm>
                    <a:off x="0" y="0"/>
                    <a:ext cx="5619750" cy="206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inline distT="0" distB="0" distL="0" distR="0">
          <wp:extent cx="5619750" cy="206375"/>
          <wp:effectExtent l="0" t="0" r="0" b="0"/>
          <wp:docPr id="1" name="图片 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pic:nvPicPr>
                <pic:blipFill>
                  <a:blip r:embed="rId1">
                    <a:extLst>
                      <a:ext uri="{28A0092B-C50C-407E-A947-70E740481C1C}">
                        <a14:useLocalDpi xmlns:a14="http://schemas.microsoft.com/office/drawing/2010/main" val="0"/>
                      </a:ext>
                    </a:extLst>
                  </a:blip>
                  <a:stretch>
                    <a:fillRect/>
                  </a:stretch>
                </pic:blipFill>
                <pic:spPr>
                  <a:xfrm>
                    <a:off x="0" y="0"/>
                    <a:ext cx="5619750" cy="20637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E306ED"/>
    <w:multiLevelType w:val="multilevel"/>
    <w:tmpl w:val="B5E306ED"/>
    <w:lvl w:ilvl="0" w:tentative="0">
      <w:start w:val="14"/>
      <w:numFmt w:val="decimal"/>
      <w:lvlText w:val="%1."/>
      <w:lvlJc w:val="left"/>
      <w:pPr>
        <w:ind w:left="642" w:hanging="423"/>
        <w:jc w:val="left"/>
      </w:pPr>
      <w:rPr>
        <w:rFonts w:hint="default" w:ascii="宋体" w:hAnsi="宋体" w:eastAsia="宋体" w:cs="宋体"/>
        <w:spacing w:val="-1"/>
        <w:w w:val="100"/>
        <w:sz w:val="21"/>
        <w:szCs w:val="21"/>
        <w:lang w:val="zh-CN" w:eastAsia="zh-CN" w:bidi="zh-CN"/>
      </w:rPr>
    </w:lvl>
    <w:lvl w:ilvl="1" w:tentative="0">
      <w:start w:val="0"/>
      <w:numFmt w:val="bullet"/>
      <w:lvlText w:val="•"/>
      <w:lvlJc w:val="left"/>
      <w:pPr>
        <w:ind w:left="1145" w:hanging="423"/>
      </w:pPr>
      <w:rPr>
        <w:rFonts w:hint="default"/>
        <w:lang w:val="zh-CN" w:eastAsia="zh-CN" w:bidi="zh-CN"/>
      </w:rPr>
    </w:lvl>
    <w:lvl w:ilvl="2" w:tentative="0">
      <w:start w:val="0"/>
      <w:numFmt w:val="bullet"/>
      <w:lvlText w:val="•"/>
      <w:lvlJc w:val="left"/>
      <w:pPr>
        <w:ind w:left="1650" w:hanging="423"/>
      </w:pPr>
      <w:rPr>
        <w:rFonts w:hint="default"/>
        <w:lang w:val="zh-CN" w:eastAsia="zh-CN" w:bidi="zh-CN"/>
      </w:rPr>
    </w:lvl>
    <w:lvl w:ilvl="3" w:tentative="0">
      <w:start w:val="0"/>
      <w:numFmt w:val="bullet"/>
      <w:lvlText w:val="•"/>
      <w:lvlJc w:val="left"/>
      <w:pPr>
        <w:ind w:left="2156" w:hanging="423"/>
      </w:pPr>
      <w:rPr>
        <w:rFonts w:hint="default"/>
        <w:lang w:val="zh-CN" w:eastAsia="zh-CN" w:bidi="zh-CN"/>
      </w:rPr>
    </w:lvl>
    <w:lvl w:ilvl="4" w:tentative="0">
      <w:start w:val="0"/>
      <w:numFmt w:val="bullet"/>
      <w:lvlText w:val="•"/>
      <w:lvlJc w:val="left"/>
      <w:pPr>
        <w:ind w:left="2661" w:hanging="423"/>
      </w:pPr>
      <w:rPr>
        <w:rFonts w:hint="default"/>
        <w:lang w:val="zh-CN" w:eastAsia="zh-CN" w:bidi="zh-CN"/>
      </w:rPr>
    </w:lvl>
    <w:lvl w:ilvl="5" w:tentative="0">
      <w:start w:val="0"/>
      <w:numFmt w:val="bullet"/>
      <w:lvlText w:val="•"/>
      <w:lvlJc w:val="left"/>
      <w:pPr>
        <w:ind w:left="3167" w:hanging="423"/>
      </w:pPr>
      <w:rPr>
        <w:rFonts w:hint="default"/>
        <w:lang w:val="zh-CN" w:eastAsia="zh-CN" w:bidi="zh-CN"/>
      </w:rPr>
    </w:lvl>
    <w:lvl w:ilvl="6" w:tentative="0">
      <w:start w:val="0"/>
      <w:numFmt w:val="bullet"/>
      <w:lvlText w:val="•"/>
      <w:lvlJc w:val="left"/>
      <w:pPr>
        <w:ind w:left="3672" w:hanging="423"/>
      </w:pPr>
      <w:rPr>
        <w:rFonts w:hint="default"/>
        <w:lang w:val="zh-CN" w:eastAsia="zh-CN" w:bidi="zh-CN"/>
      </w:rPr>
    </w:lvl>
    <w:lvl w:ilvl="7" w:tentative="0">
      <w:start w:val="0"/>
      <w:numFmt w:val="bullet"/>
      <w:lvlText w:val="•"/>
      <w:lvlJc w:val="left"/>
      <w:pPr>
        <w:ind w:left="4178" w:hanging="423"/>
      </w:pPr>
      <w:rPr>
        <w:rFonts w:hint="default"/>
        <w:lang w:val="zh-CN" w:eastAsia="zh-CN" w:bidi="zh-CN"/>
      </w:rPr>
    </w:lvl>
    <w:lvl w:ilvl="8" w:tentative="0">
      <w:start w:val="0"/>
      <w:numFmt w:val="bullet"/>
      <w:lvlText w:val="•"/>
      <w:lvlJc w:val="left"/>
      <w:pPr>
        <w:ind w:left="4683" w:hanging="423"/>
      </w:pPr>
      <w:rPr>
        <w:rFonts w:hint="default"/>
        <w:lang w:val="zh-CN" w:eastAsia="zh-CN" w:bidi="zh-CN"/>
      </w:rPr>
    </w:lvl>
  </w:abstractNum>
  <w:abstractNum w:abstractNumId="1">
    <w:nsid w:val="BF205925"/>
    <w:multiLevelType w:val="multilevel"/>
    <w:tmpl w:val="BF205925"/>
    <w:lvl w:ilvl="0" w:tentative="0">
      <w:start w:val="0"/>
      <w:numFmt w:val="bullet"/>
      <w:lvlText w:val=""/>
      <w:lvlJc w:val="left"/>
      <w:pPr>
        <w:ind w:left="459" w:hanging="165"/>
      </w:pPr>
      <w:rPr>
        <w:rFonts w:hint="default" w:ascii="Symbol" w:hAnsi="Symbol" w:eastAsia="Symbol" w:cs="Symbol"/>
        <w:w w:val="106"/>
        <w:sz w:val="23"/>
        <w:szCs w:val="23"/>
        <w:lang w:val="zh-CN" w:eastAsia="zh-CN" w:bidi="zh-CN"/>
      </w:rPr>
    </w:lvl>
    <w:lvl w:ilvl="1" w:tentative="0">
      <w:start w:val="0"/>
      <w:numFmt w:val="bullet"/>
      <w:lvlText w:val="•"/>
      <w:lvlJc w:val="left"/>
      <w:pPr>
        <w:ind w:left="889" w:hanging="165"/>
      </w:pPr>
      <w:rPr>
        <w:rFonts w:hint="default"/>
        <w:lang w:val="zh-CN" w:eastAsia="zh-CN" w:bidi="zh-CN"/>
      </w:rPr>
    </w:lvl>
    <w:lvl w:ilvl="2" w:tentative="0">
      <w:start w:val="0"/>
      <w:numFmt w:val="bullet"/>
      <w:lvlText w:val="•"/>
      <w:lvlJc w:val="left"/>
      <w:pPr>
        <w:ind w:left="1318" w:hanging="165"/>
      </w:pPr>
      <w:rPr>
        <w:rFonts w:hint="default"/>
        <w:lang w:val="zh-CN" w:eastAsia="zh-CN" w:bidi="zh-CN"/>
      </w:rPr>
    </w:lvl>
    <w:lvl w:ilvl="3" w:tentative="0">
      <w:start w:val="0"/>
      <w:numFmt w:val="bullet"/>
      <w:lvlText w:val="•"/>
      <w:lvlJc w:val="left"/>
      <w:pPr>
        <w:ind w:left="1747" w:hanging="165"/>
      </w:pPr>
      <w:rPr>
        <w:rFonts w:hint="default"/>
        <w:lang w:val="zh-CN" w:eastAsia="zh-CN" w:bidi="zh-CN"/>
      </w:rPr>
    </w:lvl>
    <w:lvl w:ilvl="4" w:tentative="0">
      <w:start w:val="0"/>
      <w:numFmt w:val="bullet"/>
      <w:lvlText w:val="•"/>
      <w:lvlJc w:val="left"/>
      <w:pPr>
        <w:ind w:left="2176" w:hanging="165"/>
      </w:pPr>
      <w:rPr>
        <w:rFonts w:hint="default"/>
        <w:lang w:val="zh-CN" w:eastAsia="zh-CN" w:bidi="zh-CN"/>
      </w:rPr>
    </w:lvl>
    <w:lvl w:ilvl="5" w:tentative="0">
      <w:start w:val="0"/>
      <w:numFmt w:val="bullet"/>
      <w:lvlText w:val="•"/>
      <w:lvlJc w:val="left"/>
      <w:pPr>
        <w:ind w:left="2605" w:hanging="165"/>
      </w:pPr>
      <w:rPr>
        <w:rFonts w:hint="default"/>
        <w:lang w:val="zh-CN" w:eastAsia="zh-CN" w:bidi="zh-CN"/>
      </w:rPr>
    </w:lvl>
    <w:lvl w:ilvl="6" w:tentative="0">
      <w:start w:val="0"/>
      <w:numFmt w:val="bullet"/>
      <w:lvlText w:val="•"/>
      <w:lvlJc w:val="left"/>
      <w:pPr>
        <w:ind w:left="3034" w:hanging="165"/>
      </w:pPr>
      <w:rPr>
        <w:rFonts w:hint="default"/>
        <w:lang w:val="zh-CN" w:eastAsia="zh-CN" w:bidi="zh-CN"/>
      </w:rPr>
    </w:lvl>
    <w:lvl w:ilvl="7" w:tentative="0">
      <w:start w:val="0"/>
      <w:numFmt w:val="bullet"/>
      <w:lvlText w:val="•"/>
      <w:lvlJc w:val="left"/>
      <w:pPr>
        <w:ind w:left="3463" w:hanging="165"/>
      </w:pPr>
      <w:rPr>
        <w:rFonts w:hint="default"/>
        <w:lang w:val="zh-CN" w:eastAsia="zh-CN" w:bidi="zh-CN"/>
      </w:rPr>
    </w:lvl>
    <w:lvl w:ilvl="8" w:tentative="0">
      <w:start w:val="0"/>
      <w:numFmt w:val="bullet"/>
      <w:lvlText w:val="•"/>
      <w:lvlJc w:val="left"/>
      <w:pPr>
        <w:ind w:left="3892" w:hanging="165"/>
      </w:pPr>
      <w:rPr>
        <w:rFonts w:hint="default"/>
        <w:lang w:val="zh-CN" w:eastAsia="zh-CN" w:bidi="zh-CN"/>
      </w:rPr>
    </w:lvl>
  </w:abstractNum>
  <w:abstractNum w:abstractNumId="2">
    <w:nsid w:val="CF092B84"/>
    <w:multiLevelType w:val="multilevel"/>
    <w:tmpl w:val="CF092B84"/>
    <w:lvl w:ilvl="0" w:tentative="0">
      <w:start w:val="1"/>
      <w:numFmt w:val="decimal"/>
      <w:lvlText w:val="%1."/>
      <w:lvlJc w:val="left"/>
      <w:pPr>
        <w:ind w:left="431" w:hanging="213"/>
        <w:jc w:val="left"/>
      </w:pPr>
      <w:rPr>
        <w:rFonts w:hint="default" w:ascii="宋体" w:hAnsi="宋体" w:eastAsia="宋体" w:cs="宋体"/>
        <w:spacing w:val="-1"/>
        <w:w w:val="100"/>
        <w:sz w:val="19"/>
        <w:szCs w:val="19"/>
        <w:lang w:val="zh-CN" w:eastAsia="zh-CN" w:bidi="zh-CN"/>
      </w:rPr>
    </w:lvl>
    <w:lvl w:ilvl="1" w:tentative="0">
      <w:start w:val="0"/>
      <w:numFmt w:val="bullet"/>
      <w:lvlText w:val="•"/>
      <w:lvlJc w:val="left"/>
      <w:pPr>
        <w:ind w:left="1280" w:hanging="213"/>
      </w:pPr>
      <w:rPr>
        <w:rFonts w:hint="default"/>
        <w:lang w:val="zh-CN" w:eastAsia="zh-CN" w:bidi="zh-CN"/>
      </w:rPr>
    </w:lvl>
    <w:lvl w:ilvl="2" w:tentative="0">
      <w:start w:val="0"/>
      <w:numFmt w:val="bullet"/>
      <w:lvlText w:val="•"/>
      <w:lvlJc w:val="left"/>
      <w:pPr>
        <w:ind w:left="2121" w:hanging="213"/>
      </w:pPr>
      <w:rPr>
        <w:rFonts w:hint="default"/>
        <w:lang w:val="zh-CN" w:eastAsia="zh-CN" w:bidi="zh-CN"/>
      </w:rPr>
    </w:lvl>
    <w:lvl w:ilvl="3" w:tentative="0">
      <w:start w:val="0"/>
      <w:numFmt w:val="bullet"/>
      <w:lvlText w:val="•"/>
      <w:lvlJc w:val="left"/>
      <w:pPr>
        <w:ind w:left="2961" w:hanging="213"/>
      </w:pPr>
      <w:rPr>
        <w:rFonts w:hint="default"/>
        <w:lang w:val="zh-CN" w:eastAsia="zh-CN" w:bidi="zh-CN"/>
      </w:rPr>
    </w:lvl>
    <w:lvl w:ilvl="4" w:tentative="0">
      <w:start w:val="0"/>
      <w:numFmt w:val="bullet"/>
      <w:lvlText w:val="•"/>
      <w:lvlJc w:val="left"/>
      <w:pPr>
        <w:ind w:left="3802" w:hanging="213"/>
      </w:pPr>
      <w:rPr>
        <w:rFonts w:hint="default"/>
        <w:lang w:val="zh-CN" w:eastAsia="zh-CN" w:bidi="zh-CN"/>
      </w:rPr>
    </w:lvl>
    <w:lvl w:ilvl="5" w:tentative="0">
      <w:start w:val="0"/>
      <w:numFmt w:val="bullet"/>
      <w:lvlText w:val="•"/>
      <w:lvlJc w:val="left"/>
      <w:pPr>
        <w:ind w:left="4643" w:hanging="213"/>
      </w:pPr>
      <w:rPr>
        <w:rFonts w:hint="default"/>
        <w:lang w:val="zh-CN" w:eastAsia="zh-CN" w:bidi="zh-CN"/>
      </w:rPr>
    </w:lvl>
    <w:lvl w:ilvl="6" w:tentative="0">
      <w:start w:val="0"/>
      <w:numFmt w:val="bullet"/>
      <w:lvlText w:val="•"/>
      <w:lvlJc w:val="left"/>
      <w:pPr>
        <w:ind w:left="5483" w:hanging="213"/>
      </w:pPr>
      <w:rPr>
        <w:rFonts w:hint="default"/>
        <w:lang w:val="zh-CN" w:eastAsia="zh-CN" w:bidi="zh-CN"/>
      </w:rPr>
    </w:lvl>
    <w:lvl w:ilvl="7" w:tentative="0">
      <w:start w:val="0"/>
      <w:numFmt w:val="bullet"/>
      <w:lvlText w:val="•"/>
      <w:lvlJc w:val="left"/>
      <w:pPr>
        <w:ind w:left="6324" w:hanging="213"/>
      </w:pPr>
      <w:rPr>
        <w:rFonts w:hint="default"/>
        <w:lang w:val="zh-CN" w:eastAsia="zh-CN" w:bidi="zh-CN"/>
      </w:rPr>
    </w:lvl>
    <w:lvl w:ilvl="8" w:tentative="0">
      <w:start w:val="0"/>
      <w:numFmt w:val="bullet"/>
      <w:lvlText w:val="•"/>
      <w:lvlJc w:val="left"/>
      <w:pPr>
        <w:ind w:left="7165" w:hanging="213"/>
      </w:pPr>
      <w:rPr>
        <w:rFonts w:hint="default"/>
        <w:lang w:val="zh-CN" w:eastAsia="zh-CN" w:bidi="zh-CN"/>
      </w:rPr>
    </w:lvl>
  </w:abstractNum>
  <w:abstractNum w:abstractNumId="3">
    <w:nsid w:val="0053208E"/>
    <w:multiLevelType w:val="multilevel"/>
    <w:tmpl w:val="0053208E"/>
    <w:lvl w:ilvl="0" w:tentative="0">
      <w:start w:val="1"/>
      <w:numFmt w:val="decimal"/>
      <w:lvlText w:val="%1."/>
      <w:lvlJc w:val="left"/>
      <w:pPr>
        <w:ind w:left="580" w:hanging="360"/>
        <w:jc w:val="left"/>
      </w:pPr>
      <w:rPr>
        <w:rFonts w:hint="default" w:ascii="宋体" w:hAnsi="宋体" w:eastAsia="宋体" w:cs="宋体"/>
        <w:w w:val="100"/>
        <w:sz w:val="21"/>
        <w:szCs w:val="21"/>
        <w:lang w:val="zh-CN" w:eastAsia="zh-CN" w:bidi="zh-CN"/>
      </w:rPr>
    </w:lvl>
    <w:lvl w:ilvl="1" w:tentative="0">
      <w:start w:val="0"/>
      <w:numFmt w:val="bullet"/>
      <w:lvlText w:val="•"/>
      <w:lvlJc w:val="left"/>
      <w:pPr>
        <w:ind w:left="580" w:hanging="360"/>
      </w:pPr>
      <w:rPr>
        <w:rFonts w:hint="default"/>
        <w:lang w:val="zh-CN" w:eastAsia="zh-CN" w:bidi="zh-CN"/>
      </w:rPr>
    </w:lvl>
    <w:lvl w:ilvl="2" w:tentative="0">
      <w:start w:val="0"/>
      <w:numFmt w:val="bullet"/>
      <w:lvlText w:val="•"/>
      <w:lvlJc w:val="left"/>
      <w:pPr>
        <w:ind w:left="860" w:hanging="360"/>
      </w:pPr>
      <w:rPr>
        <w:rFonts w:hint="default"/>
        <w:lang w:val="zh-CN" w:eastAsia="zh-CN" w:bidi="zh-CN"/>
      </w:rPr>
    </w:lvl>
    <w:lvl w:ilvl="3" w:tentative="0">
      <w:start w:val="0"/>
      <w:numFmt w:val="bullet"/>
      <w:lvlText w:val="•"/>
      <w:lvlJc w:val="left"/>
      <w:pPr>
        <w:ind w:left="5540" w:hanging="360"/>
      </w:pPr>
      <w:rPr>
        <w:rFonts w:hint="default"/>
        <w:lang w:val="zh-CN" w:eastAsia="zh-CN" w:bidi="zh-CN"/>
      </w:rPr>
    </w:lvl>
    <w:lvl w:ilvl="4" w:tentative="0">
      <w:start w:val="0"/>
      <w:numFmt w:val="bullet"/>
      <w:lvlText w:val="•"/>
      <w:lvlJc w:val="left"/>
      <w:pPr>
        <w:ind w:left="6012" w:hanging="360"/>
      </w:pPr>
      <w:rPr>
        <w:rFonts w:hint="default"/>
        <w:lang w:val="zh-CN" w:eastAsia="zh-CN" w:bidi="zh-CN"/>
      </w:rPr>
    </w:lvl>
    <w:lvl w:ilvl="5" w:tentative="0">
      <w:start w:val="0"/>
      <w:numFmt w:val="bullet"/>
      <w:lvlText w:val="•"/>
      <w:lvlJc w:val="left"/>
      <w:pPr>
        <w:ind w:left="6484" w:hanging="360"/>
      </w:pPr>
      <w:rPr>
        <w:rFonts w:hint="default"/>
        <w:lang w:val="zh-CN" w:eastAsia="zh-CN" w:bidi="zh-CN"/>
      </w:rPr>
    </w:lvl>
    <w:lvl w:ilvl="6" w:tentative="0">
      <w:start w:val="0"/>
      <w:numFmt w:val="bullet"/>
      <w:lvlText w:val="•"/>
      <w:lvlJc w:val="left"/>
      <w:pPr>
        <w:ind w:left="6957" w:hanging="360"/>
      </w:pPr>
      <w:rPr>
        <w:rFonts w:hint="default"/>
        <w:lang w:val="zh-CN" w:eastAsia="zh-CN" w:bidi="zh-CN"/>
      </w:rPr>
    </w:lvl>
    <w:lvl w:ilvl="7" w:tentative="0">
      <w:start w:val="0"/>
      <w:numFmt w:val="bullet"/>
      <w:lvlText w:val="•"/>
      <w:lvlJc w:val="left"/>
      <w:pPr>
        <w:ind w:left="7429" w:hanging="360"/>
      </w:pPr>
      <w:rPr>
        <w:rFonts w:hint="default"/>
        <w:lang w:val="zh-CN" w:eastAsia="zh-CN" w:bidi="zh-CN"/>
      </w:rPr>
    </w:lvl>
    <w:lvl w:ilvl="8" w:tentative="0">
      <w:start w:val="0"/>
      <w:numFmt w:val="bullet"/>
      <w:lvlText w:val="•"/>
      <w:lvlJc w:val="left"/>
      <w:pPr>
        <w:ind w:left="7901" w:hanging="360"/>
      </w:pPr>
      <w:rPr>
        <w:rFonts w:hint="default"/>
        <w:lang w:val="zh-CN" w:eastAsia="zh-CN" w:bidi="zh-CN"/>
      </w:rPr>
    </w:lvl>
  </w:abstractNum>
  <w:abstractNum w:abstractNumId="4">
    <w:nsid w:val="03D62ECE"/>
    <w:multiLevelType w:val="multilevel"/>
    <w:tmpl w:val="03D62ECE"/>
    <w:lvl w:ilvl="0" w:tentative="0">
      <w:start w:val="17"/>
      <w:numFmt w:val="decimal"/>
      <w:lvlText w:val="%1."/>
      <w:lvlJc w:val="left"/>
      <w:pPr>
        <w:ind w:left="640" w:hanging="423"/>
        <w:jc w:val="left"/>
      </w:pPr>
      <w:rPr>
        <w:rFonts w:hint="default" w:ascii="宋体" w:hAnsi="宋体" w:eastAsia="宋体" w:cs="宋体"/>
        <w:w w:val="100"/>
        <w:sz w:val="21"/>
        <w:szCs w:val="21"/>
        <w:lang w:val="zh-CN" w:eastAsia="zh-CN" w:bidi="zh-CN"/>
      </w:rPr>
    </w:lvl>
    <w:lvl w:ilvl="1" w:tentative="0">
      <w:start w:val="0"/>
      <w:numFmt w:val="bullet"/>
      <w:lvlText w:val="•"/>
      <w:lvlJc w:val="left"/>
      <w:pPr>
        <w:ind w:left="1460" w:hanging="423"/>
      </w:pPr>
      <w:rPr>
        <w:rFonts w:hint="default"/>
        <w:lang w:val="zh-CN" w:eastAsia="zh-CN" w:bidi="zh-CN"/>
      </w:rPr>
    </w:lvl>
    <w:lvl w:ilvl="2" w:tentative="0">
      <w:start w:val="0"/>
      <w:numFmt w:val="bullet"/>
      <w:lvlText w:val="•"/>
      <w:lvlJc w:val="left"/>
      <w:pPr>
        <w:ind w:left="2281" w:hanging="423"/>
      </w:pPr>
      <w:rPr>
        <w:rFonts w:hint="default"/>
        <w:lang w:val="zh-CN" w:eastAsia="zh-CN" w:bidi="zh-CN"/>
      </w:rPr>
    </w:lvl>
    <w:lvl w:ilvl="3" w:tentative="0">
      <w:start w:val="0"/>
      <w:numFmt w:val="bullet"/>
      <w:lvlText w:val="•"/>
      <w:lvlJc w:val="left"/>
      <w:pPr>
        <w:ind w:left="3101" w:hanging="423"/>
      </w:pPr>
      <w:rPr>
        <w:rFonts w:hint="default"/>
        <w:lang w:val="zh-CN" w:eastAsia="zh-CN" w:bidi="zh-CN"/>
      </w:rPr>
    </w:lvl>
    <w:lvl w:ilvl="4" w:tentative="0">
      <w:start w:val="0"/>
      <w:numFmt w:val="bullet"/>
      <w:lvlText w:val="•"/>
      <w:lvlJc w:val="left"/>
      <w:pPr>
        <w:ind w:left="3922" w:hanging="423"/>
      </w:pPr>
      <w:rPr>
        <w:rFonts w:hint="default"/>
        <w:lang w:val="zh-CN" w:eastAsia="zh-CN" w:bidi="zh-CN"/>
      </w:rPr>
    </w:lvl>
    <w:lvl w:ilvl="5" w:tentative="0">
      <w:start w:val="0"/>
      <w:numFmt w:val="bullet"/>
      <w:lvlText w:val="•"/>
      <w:lvlJc w:val="left"/>
      <w:pPr>
        <w:ind w:left="4743" w:hanging="423"/>
      </w:pPr>
      <w:rPr>
        <w:rFonts w:hint="default"/>
        <w:lang w:val="zh-CN" w:eastAsia="zh-CN" w:bidi="zh-CN"/>
      </w:rPr>
    </w:lvl>
    <w:lvl w:ilvl="6" w:tentative="0">
      <w:start w:val="0"/>
      <w:numFmt w:val="bullet"/>
      <w:lvlText w:val="•"/>
      <w:lvlJc w:val="left"/>
      <w:pPr>
        <w:ind w:left="5563" w:hanging="423"/>
      </w:pPr>
      <w:rPr>
        <w:rFonts w:hint="default"/>
        <w:lang w:val="zh-CN" w:eastAsia="zh-CN" w:bidi="zh-CN"/>
      </w:rPr>
    </w:lvl>
    <w:lvl w:ilvl="7" w:tentative="0">
      <w:start w:val="0"/>
      <w:numFmt w:val="bullet"/>
      <w:lvlText w:val="•"/>
      <w:lvlJc w:val="left"/>
      <w:pPr>
        <w:ind w:left="6384" w:hanging="423"/>
      </w:pPr>
      <w:rPr>
        <w:rFonts w:hint="default"/>
        <w:lang w:val="zh-CN" w:eastAsia="zh-CN" w:bidi="zh-CN"/>
      </w:rPr>
    </w:lvl>
    <w:lvl w:ilvl="8" w:tentative="0">
      <w:start w:val="0"/>
      <w:numFmt w:val="bullet"/>
      <w:lvlText w:val="•"/>
      <w:lvlJc w:val="left"/>
      <w:pPr>
        <w:ind w:left="7205" w:hanging="423"/>
      </w:pPr>
      <w:rPr>
        <w:rFonts w:hint="default"/>
        <w:lang w:val="zh-CN" w:eastAsia="zh-CN" w:bidi="zh-CN"/>
      </w:rPr>
    </w:lvl>
  </w:abstractNum>
  <w:abstractNum w:abstractNumId="5">
    <w:nsid w:val="59ADCABA"/>
    <w:multiLevelType w:val="multilevel"/>
    <w:tmpl w:val="59ADCABA"/>
    <w:lvl w:ilvl="0" w:tentative="0">
      <w:start w:val="7"/>
      <w:numFmt w:val="decimal"/>
      <w:lvlText w:val="%1."/>
      <w:lvlJc w:val="left"/>
      <w:pPr>
        <w:ind w:left="640" w:hanging="315"/>
        <w:jc w:val="left"/>
      </w:pPr>
      <w:rPr>
        <w:rFonts w:hint="default" w:ascii="宋体" w:hAnsi="宋体" w:eastAsia="宋体" w:cs="宋体"/>
        <w:w w:val="100"/>
        <w:sz w:val="21"/>
        <w:szCs w:val="21"/>
        <w:lang w:val="zh-CN" w:eastAsia="zh-CN" w:bidi="zh-CN"/>
      </w:rPr>
    </w:lvl>
    <w:lvl w:ilvl="1" w:tentative="0">
      <w:start w:val="0"/>
      <w:numFmt w:val="bullet"/>
      <w:lvlText w:val="•"/>
      <w:lvlJc w:val="left"/>
      <w:pPr>
        <w:ind w:left="1460" w:hanging="315"/>
      </w:pPr>
      <w:rPr>
        <w:rFonts w:hint="default"/>
        <w:lang w:val="zh-CN" w:eastAsia="zh-CN" w:bidi="zh-CN"/>
      </w:rPr>
    </w:lvl>
    <w:lvl w:ilvl="2" w:tentative="0">
      <w:start w:val="0"/>
      <w:numFmt w:val="bullet"/>
      <w:lvlText w:val="•"/>
      <w:lvlJc w:val="left"/>
      <w:pPr>
        <w:ind w:left="2281" w:hanging="315"/>
      </w:pPr>
      <w:rPr>
        <w:rFonts w:hint="default"/>
        <w:lang w:val="zh-CN" w:eastAsia="zh-CN" w:bidi="zh-CN"/>
      </w:rPr>
    </w:lvl>
    <w:lvl w:ilvl="3" w:tentative="0">
      <w:start w:val="0"/>
      <w:numFmt w:val="bullet"/>
      <w:lvlText w:val="•"/>
      <w:lvlJc w:val="left"/>
      <w:pPr>
        <w:ind w:left="3101" w:hanging="315"/>
      </w:pPr>
      <w:rPr>
        <w:rFonts w:hint="default"/>
        <w:lang w:val="zh-CN" w:eastAsia="zh-CN" w:bidi="zh-CN"/>
      </w:rPr>
    </w:lvl>
    <w:lvl w:ilvl="4" w:tentative="0">
      <w:start w:val="0"/>
      <w:numFmt w:val="bullet"/>
      <w:lvlText w:val="•"/>
      <w:lvlJc w:val="left"/>
      <w:pPr>
        <w:ind w:left="3922" w:hanging="315"/>
      </w:pPr>
      <w:rPr>
        <w:rFonts w:hint="default"/>
        <w:lang w:val="zh-CN" w:eastAsia="zh-CN" w:bidi="zh-CN"/>
      </w:rPr>
    </w:lvl>
    <w:lvl w:ilvl="5" w:tentative="0">
      <w:start w:val="0"/>
      <w:numFmt w:val="bullet"/>
      <w:lvlText w:val="•"/>
      <w:lvlJc w:val="left"/>
      <w:pPr>
        <w:ind w:left="4743" w:hanging="315"/>
      </w:pPr>
      <w:rPr>
        <w:rFonts w:hint="default"/>
        <w:lang w:val="zh-CN" w:eastAsia="zh-CN" w:bidi="zh-CN"/>
      </w:rPr>
    </w:lvl>
    <w:lvl w:ilvl="6" w:tentative="0">
      <w:start w:val="0"/>
      <w:numFmt w:val="bullet"/>
      <w:lvlText w:val="•"/>
      <w:lvlJc w:val="left"/>
      <w:pPr>
        <w:ind w:left="5563" w:hanging="315"/>
      </w:pPr>
      <w:rPr>
        <w:rFonts w:hint="default"/>
        <w:lang w:val="zh-CN" w:eastAsia="zh-CN" w:bidi="zh-CN"/>
      </w:rPr>
    </w:lvl>
    <w:lvl w:ilvl="7" w:tentative="0">
      <w:start w:val="0"/>
      <w:numFmt w:val="bullet"/>
      <w:lvlText w:val="•"/>
      <w:lvlJc w:val="left"/>
      <w:pPr>
        <w:ind w:left="6384" w:hanging="315"/>
      </w:pPr>
      <w:rPr>
        <w:rFonts w:hint="default"/>
        <w:lang w:val="zh-CN" w:eastAsia="zh-CN" w:bidi="zh-CN"/>
      </w:rPr>
    </w:lvl>
    <w:lvl w:ilvl="8" w:tentative="0">
      <w:start w:val="0"/>
      <w:numFmt w:val="bullet"/>
      <w:lvlText w:val="•"/>
      <w:lvlJc w:val="left"/>
      <w:pPr>
        <w:ind w:left="7205" w:hanging="315"/>
      </w:pPr>
      <w:rPr>
        <w:rFonts w:hint="default"/>
        <w:lang w:val="zh-CN" w:eastAsia="zh-CN" w:bidi="zh-CN"/>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DDD"/>
    <w:rsid w:val="008A024B"/>
    <w:rsid w:val="00F96DDD"/>
    <w:rsid w:val="509364AC"/>
    <w:rsid w:val="5D202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58"/>
      <w:ind w:left="220"/>
      <w:outlineLvl w:val="0"/>
    </w:pPr>
    <w:rPr>
      <w:b/>
      <w:bCs/>
      <w:sz w:val="30"/>
      <w:szCs w:val="30"/>
    </w:rPr>
  </w:style>
  <w:style w:type="paragraph" w:styleId="3">
    <w:name w:val="heading 2"/>
    <w:basedOn w:val="1"/>
    <w:next w:val="1"/>
    <w:qFormat/>
    <w:uiPriority w:val="1"/>
    <w:pPr>
      <w:spacing w:line="292" w:lineRule="exact"/>
      <w:outlineLvl w:val="1"/>
    </w:pPr>
    <w:rPr>
      <w:rFonts w:ascii="Times New Roman" w:hAnsi="Times New Roman" w:eastAsia="Times New Roman" w:cs="Times New Roman"/>
      <w:sz w:val="24"/>
      <w:szCs w:val="24"/>
    </w:rPr>
  </w:style>
  <w:style w:type="paragraph" w:styleId="4">
    <w:name w:val="heading 3"/>
    <w:basedOn w:val="1"/>
    <w:next w:val="1"/>
    <w:qFormat/>
    <w:uiPriority w:val="1"/>
    <w:pPr>
      <w:spacing w:line="222" w:lineRule="exact"/>
      <w:jc w:val="right"/>
      <w:outlineLvl w:val="2"/>
    </w:pPr>
    <w:rPr>
      <w:rFonts w:ascii="Times New Roman" w:hAnsi="Times New Roman" w:eastAsia="Times New Roman" w:cs="Times New Roman"/>
      <w:sz w:val="23"/>
      <w:szCs w:val="23"/>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w:basedOn w:val="1"/>
    <w:qFormat/>
    <w:uiPriority w:val="1"/>
    <w:rPr>
      <w:sz w:val="21"/>
      <w:szCs w:val="21"/>
    </w:rPr>
  </w:style>
  <w:style w:type="paragraph" w:styleId="6">
    <w:name w:val="footer"/>
    <w:basedOn w:val="1"/>
    <w:link w:val="14"/>
    <w:uiPriority w:val="0"/>
    <w:pPr>
      <w:tabs>
        <w:tab w:val="center" w:pos="4153"/>
        <w:tab w:val="right" w:pos="8306"/>
      </w:tabs>
      <w:snapToGrid w:val="0"/>
    </w:pPr>
    <w:rPr>
      <w:sz w:val="18"/>
      <w:szCs w:val="18"/>
    </w:rPr>
  </w:style>
  <w:style w:type="paragraph" w:styleId="7">
    <w:name w:val="header"/>
    <w:basedOn w:val="1"/>
    <w:link w:val="13"/>
    <w:uiPriority w:val="0"/>
    <w:pPr>
      <w:pBdr>
        <w:bottom w:val="single" w:color="auto" w:sz="6" w:space="1"/>
      </w:pBdr>
      <w:tabs>
        <w:tab w:val="center" w:pos="4153"/>
        <w:tab w:val="right" w:pos="8306"/>
      </w:tabs>
      <w:snapToGrid w:val="0"/>
      <w:jc w:val="center"/>
    </w:pPr>
    <w:rPr>
      <w:sz w:val="18"/>
      <w:szCs w:val="18"/>
    </w:rPr>
  </w:style>
  <w:style w:type="table" w:customStyle="1" w:styleId="10">
    <w:name w:val="Table Normal"/>
    <w:semiHidden/>
    <w:unhideWhenUsed/>
    <w:qFormat/>
    <w:uiPriority w:val="2"/>
    <w:tblPr>
      <w:tblLayout w:type="fixed"/>
      <w:tblCellMar>
        <w:top w:w="0" w:type="dxa"/>
        <w:left w:w="0" w:type="dxa"/>
        <w:bottom w:w="0" w:type="dxa"/>
        <w:right w:w="0" w:type="dxa"/>
      </w:tblCellMar>
    </w:tblPr>
  </w:style>
  <w:style w:type="paragraph" w:styleId="11">
    <w:name w:val="List Paragraph"/>
    <w:basedOn w:val="1"/>
    <w:qFormat/>
    <w:uiPriority w:val="1"/>
    <w:pPr>
      <w:ind w:left="640" w:right="311" w:hanging="420"/>
    </w:pPr>
  </w:style>
  <w:style w:type="paragraph" w:customStyle="1" w:styleId="12">
    <w:name w:val="Table Paragraph"/>
    <w:basedOn w:val="1"/>
    <w:qFormat/>
    <w:uiPriority w:val="1"/>
    <w:pPr>
      <w:spacing w:before="22"/>
    </w:pPr>
  </w:style>
  <w:style w:type="character" w:customStyle="1" w:styleId="13">
    <w:name w:val="页眉 字符"/>
    <w:basedOn w:val="9"/>
    <w:link w:val="7"/>
    <w:uiPriority w:val="0"/>
    <w:rPr>
      <w:rFonts w:ascii="宋体" w:hAnsi="宋体" w:eastAsia="宋体" w:cs="宋体"/>
      <w:sz w:val="18"/>
      <w:szCs w:val="18"/>
      <w:lang w:val="zh-CN" w:bidi="zh-CN"/>
    </w:rPr>
  </w:style>
  <w:style w:type="character" w:customStyle="1" w:styleId="14">
    <w:name w:val="页脚 字符"/>
    <w:basedOn w:val="9"/>
    <w:link w:val="6"/>
    <w:uiPriority w:val="0"/>
    <w:rPr>
      <w:rFonts w:ascii="宋体" w:hAnsi="宋体" w:eastAsia="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jpeg"/><Relationship Id="rId17" Type="http://schemas.openxmlformats.org/officeDocument/2006/relationships/image" Target="media/image9.jpe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GI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10</Pages>
  <Words>2931</Words>
  <Characters>3371</Characters>
  <Lines>306</Lines>
  <Paragraphs>242</Paragraphs>
  <TotalTime>0</TotalTime>
  <ScaleCrop>false</ScaleCrop>
  <LinksUpToDate>false</LinksUpToDate>
  <CharactersWithSpaces>6060</CharactersWithSpaces>
  <Application>WPS Office_11.1.0.8952_F1E327BC-269C-435d-A152-05C5408002CA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2019-05-10T03:45:00Z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cp:lastModifiedBy>
  <dcterms:modified xsi:type="dcterms:W3CDTF">2019-08-09T06:41:30Z</dcterms:modified>
  <dc:subject>四年级数学奥数培优练习-第23讲：环形跑道（一）      通用版（含答案）.docx</dc:subject>
  <dc:title>四年级数学奥数培优练习-第23讲：环形跑道（一）      通用版（含答案）.docx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2052-11.1.0.8952</vt:lpwstr>
  </property>
</Properties>
</file>